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111"/>
        <w:tblW w:w="99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3"/>
        <w:gridCol w:w="5880"/>
      </w:tblGrid>
      <w:tr w14:paraId="237652E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043" w:type="dxa"/>
            <w:tcBorders>
              <w:top w:val="nil"/>
              <w:left w:val="nil"/>
              <w:bottom w:val="nil"/>
              <w:right w:val="nil"/>
            </w:tcBorders>
          </w:tcPr>
          <w:p w14:paraId="1E0BFA1B">
            <w:pPr>
              <w:jc w:val="center"/>
              <w:rPr>
                <w:rFonts w:hint="default" w:ascii="Times New Roman" w:hAnsi="Times New Roman" w:cs="Times New Roman"/>
                <w:b w:val="0"/>
                <w:bCs/>
                <w:color w:val="auto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color w:val="auto"/>
                <w:sz w:val="26"/>
                <w:szCs w:val="26"/>
                <w:vertAlign w:val="baseline"/>
                <w:lang w:val="en-US"/>
              </w:rPr>
              <w:t>UBND XÃ MINH TÂN</w:t>
            </w:r>
          </w:p>
          <w:p w14:paraId="74EAA3C2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  <w:r>
              <w:rPr>
                <w:color w:val="auto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650875</wp:posOffset>
                      </wp:positionH>
                      <wp:positionV relativeFrom="paragraph">
                        <wp:posOffset>180340</wp:posOffset>
                      </wp:positionV>
                      <wp:extent cx="1266825" cy="0"/>
                      <wp:effectExtent l="0" t="6350" r="0" b="6350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1659255" y="1381125"/>
                                <a:ext cx="1266825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2">
                                <a:prstClr val="black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51.25pt;margin-top:14.2pt;height:0pt;width:99.75pt;z-index:251659264;mso-width-relative:page;mso-height-relative:page;" filled="f" stroked="t" coordsize="21600,21600" o:gfxdata="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">
                      <v:fill on="f" focussize="0,0"/>
                      <v:stroke weight="1pt" color="#000000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  <w:t>TRƯỜNG THCS MINH THUẬN</w:t>
            </w:r>
          </w:p>
          <w:p w14:paraId="4964ACC0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</w:p>
          <w:p w14:paraId="3D8BE87B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  <w:t>Số</w:t>
            </w:r>
            <w:r>
              <w:rPr>
                <w:rFonts w:hint="default" w:ascii="Times New Roman" w:hAnsi="Times New Roman" w:cs="Times New Roman"/>
                <w:lang w:val="en-US" w:eastAsia="zh-CN"/>
              </w:rPr>
              <w:t>:       /QĐ-THCSMTh</w:t>
            </w:r>
          </w:p>
        </w:tc>
        <w:tc>
          <w:tcPr>
            <w:tcW w:w="5880" w:type="dxa"/>
            <w:tcBorders>
              <w:top w:val="nil"/>
              <w:left w:val="nil"/>
              <w:bottom w:val="nil"/>
              <w:right w:val="nil"/>
            </w:tcBorders>
          </w:tcPr>
          <w:p w14:paraId="435D4F64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  <w:t>CỘNG HÒA XÃ HỘI CHỦ NGHĨA VIỆT NAM</w:t>
            </w:r>
          </w:p>
          <w:p w14:paraId="14887462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  <w:r>
              <w:rPr>
                <w:color w:val="auto"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864870</wp:posOffset>
                      </wp:positionH>
                      <wp:positionV relativeFrom="paragraph">
                        <wp:posOffset>199390</wp:posOffset>
                      </wp:positionV>
                      <wp:extent cx="1876425" cy="0"/>
                      <wp:effectExtent l="0" t="6350" r="0" b="6350"/>
                      <wp:wrapNone/>
                      <wp:docPr id="2" name="Straight Connector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4440555" y="1400175"/>
                                <a:ext cx="1876425" cy="0"/>
                              </a:xfrm>
                              <a:prstGeom prst="line">
                                <a:avLst/>
                              </a:prstGeom>
                              <a:ln w="12700" cmpd="sng">
                                <a:solidFill>
                                  <a:schemeClr val="tx1"/>
                                </a:solidFill>
                                <a:prstDash val="solid"/>
                              </a:ln>
                            </wps:spPr>
                            <wps:style>
                              <a:lnRef idx="2">
                                <a:schemeClr val="accent1"/>
                              </a:lnRef>
                              <a:fillRef idx="0">
                                <a:srgbClr val="FFFFFF"/>
                              </a:fillRef>
                              <a:effectRef idx="0">
                                <a:srgbClr val="FFFFFF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_x0000_s1026" o:spid="_x0000_s1026" o:spt="20" style="position:absolute;left:0pt;margin-left:68.1pt;margin-top:15.7pt;height:0pt;width:147.75pt;z-index:251660288;mso-width-relative:page;mso-height-relative:page;" filled="f" stroked="t" coordsize="21600,21600" o:gfxdata="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">
                      <v:fill on="f" focussize="0,0"/>
                      <v:stroke weight="1pt" color="#000000 [3213]" miterlimit="8" joinstyle="miter"/>
                      <v:imagedata o:title=""/>
                      <o:lock v:ext="edit" aspectratio="f"/>
                    </v:line>
                  </w:pict>
                </mc:Fallback>
              </mc:AlternateContent>
            </w:r>
            <w:r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  <w:t>Độc lập - Tự do - Hạnh phúc</w:t>
            </w:r>
          </w:p>
          <w:p w14:paraId="1A0CCBD7">
            <w:pPr>
              <w:jc w:val="center"/>
              <w:rPr>
                <w:rFonts w:hint="default" w:ascii="Times New Roman" w:hAnsi="Times New Roman" w:cs="Times New Roman"/>
                <w:b/>
                <w:color w:val="auto"/>
                <w:sz w:val="26"/>
                <w:szCs w:val="26"/>
                <w:vertAlign w:val="baseline"/>
                <w:lang w:val="en-US"/>
              </w:rPr>
            </w:pPr>
          </w:p>
          <w:p w14:paraId="14D8884F">
            <w:pPr>
              <w:jc w:val="center"/>
              <w:rPr>
                <w:rFonts w:hint="default" w:ascii="Times New Roman" w:hAnsi="Times New Roman" w:cs="Times New Roman"/>
                <w:b/>
                <w:i/>
                <w:iCs/>
                <w:color w:val="auto"/>
                <w:sz w:val="24"/>
                <w:szCs w:val="24"/>
                <w:vertAlign w:val="baseline"/>
                <w:lang w:val="en-US"/>
              </w:rPr>
            </w:pPr>
            <w:r>
              <w:rPr>
                <w:rFonts w:hint="default" w:ascii="Times New Roman" w:hAnsi="Times New Roman" w:cs="Times New Roman"/>
                <w:b w:val="0"/>
                <w:bCs/>
                <w:i/>
                <w:iCs/>
                <w:color w:val="auto"/>
                <w:sz w:val="24"/>
                <w:szCs w:val="24"/>
                <w:vertAlign w:val="baseline"/>
                <w:lang w:val="en-US"/>
              </w:rPr>
              <w:t>Minh Tân, ngày 20 tháng 4 năm 2026</w:t>
            </w:r>
          </w:p>
        </w:tc>
      </w:tr>
    </w:tbl>
    <w:p w14:paraId="76B619DA">
      <w:pPr>
        <w:rPr>
          <w:rFonts w:hint="default" w:ascii="Times New Roman" w:hAnsi="Times New Roman" w:cs="Times New Roman"/>
          <w:lang w:val="en-US" w:eastAsia="zh-CN"/>
        </w:rPr>
      </w:pPr>
    </w:p>
    <w:p w14:paraId="00DD1293">
      <w:p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QUYẾT ĐỊNH</w:t>
      </w:r>
    </w:p>
    <w:p w14:paraId="0FBD78FF">
      <w:p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Về việc thành lập Tổ công tác triển khai Học bạ số năm học 2025-2026</w:t>
      </w:r>
    </w:p>
    <w:p w14:paraId="0E0E51E0">
      <w:p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</w:p>
    <w:p w14:paraId="730750FA">
      <w:pPr>
        <w:jc w:val="center"/>
        <w:rPr>
          <w:rFonts w:hint="default" w:ascii="Times New Roman" w:hAnsi="Times New Roman" w:cs="Times New Roman"/>
          <w:b/>
          <w:bCs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HIỆU TRƯỞNG TRƯỜNG THCS MINH THUẬN</w:t>
      </w:r>
    </w:p>
    <w:p w14:paraId="48667A1B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 xml:space="preserve">Căn cứ Kế hoạch số 85/KH-SGDĐT ngày 22/12/2025 của Sở GDĐT Ninh Bình về việc triển khai Học bạ số ngành giáo dục năm học 2025-2026; </w:t>
      </w:r>
    </w:p>
    <w:p w14:paraId="7525BB0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lang w:val="en-US" w:eastAsia="zh-CN"/>
        </w:rPr>
        <w:t>Căn cứ Công văn số 1234/SGDĐT-CTHSSV ngày 20/04/2026 của Sở GDĐT Ninh Bình về việc báo cáo công tác chuẩn bị các điều kiện triển khai học bạ số;</w:t>
      </w:r>
    </w:p>
    <w:p w14:paraId="0A2CE5C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lang w:val="en-US" w:eastAsia="zh-CN"/>
        </w:rPr>
        <w:t>Xét đề nghị của bộ phận Văn phòng nhà trường.</w:t>
      </w:r>
    </w:p>
    <w:p w14:paraId="37B2C180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jc w:val="center"/>
        <w:textAlignment w:val="auto"/>
        <w:rPr>
          <w:rFonts w:hint="default" w:ascii="Times New Roman" w:hAnsi="Times New Roman" w:cs="Times New Roman"/>
          <w:b/>
          <w:bCs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QUYẾT ĐỊNH:</w:t>
      </w:r>
    </w:p>
    <w:p w14:paraId="310AEE7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Điều 1.</w:t>
      </w:r>
      <w:r>
        <w:rPr>
          <w:rFonts w:hint="default" w:ascii="Times New Roman" w:hAnsi="Times New Roman" w:cs="Times New Roman"/>
          <w:lang w:val="en-US" w:eastAsia="zh-CN"/>
        </w:rPr>
        <w:t xml:space="preserve"> Thành lập Tổ công tác triển khai Học bạ số năm học 2025-2026 trường THCS Minh Thuận gồm các ông (bà) có tên sau:</w:t>
      </w:r>
    </w:p>
    <w:p w14:paraId="4C2A7E5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Ông: </w:t>
      </w:r>
      <w:r>
        <w:rPr>
          <w:rFonts w:hint="default" w:ascii="Times New Roman" w:hAnsi="Times New Roman" w:cs="Times New Roman"/>
          <w:lang w:val="en-US"/>
        </w:rPr>
        <w:t>Trần Đình Hà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ab/>
        <w:t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– Hiệu trưởng: Tổ trưởng.</w:t>
      </w:r>
    </w:p>
    <w:p w14:paraId="340E9ED3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Bà:</w:t>
      </w:r>
      <w:r>
        <w:rPr>
          <w:rFonts w:hint="default" w:ascii="Times New Roman" w:hAnsi="Times New Roman" w:cs="Times New Roman"/>
          <w:lang w:val="en-US"/>
        </w:rPr>
        <w:t xml:space="preserve"> Đinh Thị Như Tuyết</w:t>
      </w:r>
      <w:r>
        <w:rPr>
          <w:rFonts w:hint="default" w:ascii="Times New Roman" w:hAnsi="Times New Roman" w:cs="Times New Roman"/>
        </w:rPr>
        <w:t xml:space="preserve"> </w:t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– Phó Hiệu trưởng: Tổ phó.</w:t>
      </w:r>
    </w:p>
    <w:p w14:paraId="30C7B79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Bà: </w:t>
      </w:r>
      <w:r>
        <w:rPr>
          <w:rFonts w:hint="default" w:ascii="Times New Roman" w:hAnsi="Times New Roman" w:cs="Times New Roman"/>
          <w:lang w:val="en-US"/>
        </w:rPr>
        <w:t>Cao Thị Hoa</w:t>
      </w:r>
      <w:r>
        <w:rPr>
          <w:rFonts w:hint="default" w:ascii="Times New Roman" w:hAnsi="Times New Roman" w:cs="Times New Roman"/>
          <w:lang w:val="en-US"/>
        </w:rPr>
        <w:tab/>
        <w:t/>
      </w:r>
      <w:r>
        <w:rPr>
          <w:rFonts w:hint="default" w:ascii="Times New Roman" w:hAnsi="Times New Roman" w:cs="Times New Roman"/>
          <w:lang w:val="en-US"/>
        </w:rPr>
        <w:tab/>
      </w:r>
      <w:r>
        <w:rPr>
          <w:rFonts w:hint="default" w:ascii="Times New Roman" w:hAnsi="Times New Roman" w:cs="Times New Roman"/>
        </w:rPr>
        <w:t>– Nhân viên CNTT: Thư ký.</w:t>
      </w:r>
    </w:p>
    <w:p w14:paraId="62FE404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Thành viên: Các ông (bà) Tổ trưởng chuyên môn và Giáo viên chủ nhiệm các lớp.</w:t>
      </w:r>
    </w:p>
    <w:p w14:paraId="671134D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2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Điều 2</w:t>
      </w:r>
      <w:r>
        <w:rPr>
          <w:rFonts w:hint="default" w:ascii="Times New Roman" w:hAnsi="Times New Roman" w:cs="Times New Roman"/>
          <w:lang w:val="en-US" w:eastAsia="zh-CN"/>
        </w:rPr>
        <w:t>.</w:t>
      </w:r>
      <w:r>
        <w:rPr>
          <w:rFonts w:hint="default" w:ascii="Times New Roman" w:hAnsi="Times New Roman" w:cs="Times New Roman"/>
          <w:lang w:val="en-US" w:eastAsia="zh-CN"/>
        </w:rPr>
        <w:t xml:space="preserve"> Tổ công tác có nhiệm vụ:</w:t>
      </w:r>
    </w:p>
    <w:p w14:paraId="3F8231EF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Tham mưu xây dựng kế hoạch, quy chế và các điều kiện hạ tầng, chữ ký số để triển khai học bạ số.</w:t>
      </w:r>
    </w:p>
    <w:p w14:paraId="756A6F7E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Rà soát, chuẩn bị dữ liệu đội ngũ và học sinh trên phần mềm quản trị nhà trường đảm bảo chính xác, đồng nhất với CSDL ngành của Bộ GDĐT.</w:t>
      </w:r>
    </w:p>
    <w:p w14:paraId="26BEACAA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0" w:firstLineChars="200"/>
        <w:jc w:val="both"/>
        <w:textAlignment w:val="auto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Thực hiện đồng bộ dữ liệu về CSDL của Bộ GDĐT trước ngày 25/6/2026 (đối với học sinh hoàn thành chương trình) và trước 10/8/2026 (đối với các trường hợp còn lại).</w:t>
      </w:r>
    </w:p>
    <w:p w14:paraId="4B7F44F2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562" w:firstLineChars="200"/>
        <w:jc w:val="both"/>
        <w:textAlignment w:val="auto"/>
        <w:rPr>
          <w:rFonts w:hint="default" w:ascii="Times New Roman" w:hAnsi="Times New Roman" w:cs="Times New Roman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lang w:val="en-US" w:eastAsia="zh-CN"/>
        </w:rPr>
        <w:t>Điều 3.</w:t>
      </w:r>
      <w:r>
        <w:rPr>
          <w:rFonts w:hint="default" w:ascii="Times New Roman" w:hAnsi="Times New Roman" w:cs="Times New Roman"/>
          <w:lang w:val="en-US" w:eastAsia="zh-CN"/>
        </w:rPr>
        <w:t xml:space="preserve"> Các ông (bà) có tên tại Điều 1 chịu trách nhiệm thi hành Quyết định này./.</w:t>
      </w:r>
    </w:p>
    <w:p w14:paraId="19C8F949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181" w:beforeLines="50"/>
        <w:ind w:left="0" w:leftChars="0" w:firstLine="360" w:firstLineChars="200"/>
        <w:jc w:val="both"/>
        <w:textAlignment w:val="auto"/>
        <w:rPr>
          <w:rFonts w:hint="default" w:ascii="Times New Roman" w:hAnsi="Times New Roman" w:cs="Times New Roman"/>
          <w:sz w:val="18"/>
          <w:szCs w:val="18"/>
          <w:lang w:val="en-US" w:eastAsia="zh-CN"/>
        </w:rPr>
      </w:pPr>
    </w:p>
    <w:tbl>
      <w:tblPr>
        <w:tblStyle w:val="111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4643"/>
        <w:gridCol w:w="4644"/>
      </w:tblGrid>
      <w:tr w14:paraId="4075C3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4643" w:type="dxa"/>
            <w:tcBorders>
              <w:top w:val="nil"/>
              <w:left w:val="nil"/>
              <w:bottom w:val="nil"/>
              <w:right w:val="nil"/>
            </w:tcBorders>
          </w:tcPr>
          <w:p w14:paraId="5E87C7C6">
            <w:pP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</w:rPr>
            </w:pPr>
            <w:r>
              <w:rPr>
                <w:rFonts w:hint="default" w:ascii="Times New Roman" w:hAnsi="Times New Roman" w:cs="Times New Roman"/>
                <w:b/>
                <w:bCs/>
                <w:i/>
                <w:iCs/>
                <w:sz w:val="24"/>
                <w:szCs w:val="24"/>
                <w:u w:val="single"/>
                <w:lang w:val="en-US" w:eastAsia="zh-CN"/>
              </w:rPr>
              <w:t>Nơi nhận:</w:t>
            </w:r>
          </w:p>
          <w:p w14:paraId="7F203CB8">
            <w:pP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Như Điều 1;</w:t>
            </w:r>
          </w:p>
          <w:p w14:paraId="3E22C223">
            <w:pP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UBND xã 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  <w:lang w:val="en-US"/>
              </w:rPr>
              <w:t>Minh Tân</w:t>
            </w: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 xml:space="preserve"> (để báo cáo);</w:t>
            </w:r>
          </w:p>
          <w:p w14:paraId="123073AD">
            <w:pPr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i/>
                <w:iCs/>
                <w:sz w:val="24"/>
                <w:szCs w:val="24"/>
              </w:rPr>
              <w:t>Lưu: VT.</w:t>
            </w:r>
          </w:p>
        </w:tc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14:paraId="5EDCA089">
            <w:pPr>
              <w:jc w:val="center"/>
              <w:rPr>
                <w:rFonts w:hint="default" w:ascii="Times New Roman" w:hAnsi="Times New Roman" w:cs="Times New Roman"/>
                <w:vertAlign w:val="baseline"/>
                <w:lang w:val="en-US" w:eastAsia="zh-CN"/>
              </w:rPr>
            </w:pPr>
            <w:r>
              <w:rPr>
                <w:rFonts w:hint="default" w:ascii="Times New Roman" w:hAnsi="Times New Roman" w:cs="Times New Roman"/>
                <w:b/>
                <w:bCs/>
              </w:rPr>
              <w:t>HIỆU TRƯỞNG</w:t>
            </w:r>
          </w:p>
        </w:tc>
      </w:tr>
    </w:tbl>
    <w:p w14:paraId="4F2A05AD">
      <w:pPr>
        <w:rPr>
          <w:rFonts w:hint="default" w:ascii="Times New Roman" w:hAnsi="Times New Roman" w:cs="Times New Roman"/>
          <w:lang w:val="en-US" w:eastAsia="zh-CN"/>
        </w:rPr>
      </w:pPr>
    </w:p>
    <w:p w14:paraId="7280DE63">
      <w:pPr>
        <w:rPr>
          <w:rFonts w:hint="default" w:ascii="Times New Roman" w:hAnsi="Times New Roman" w:cs="Times New Roman"/>
          <w:lang w:val="en-US" w:eastAsia="zh-CN"/>
        </w:rPr>
      </w:pPr>
      <w:bookmarkStart w:id="0" w:name="_GoBack"/>
      <w:bookmarkEnd w:id="0"/>
    </w:p>
    <w:sectPr>
      <w:pgSz w:w="11906" w:h="16838"/>
      <w:pgMar w:top="1134" w:right="1134" w:bottom="1134" w:left="1701" w:header="720" w:footer="720" w:gutter="0"/>
      <w:cols w:space="0" w:num="1"/>
      <w:rtlGutter w:val="0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3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 Light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UTM Scriptina KT">
    <w:panose1 w:val="02000500000000000000"/>
    <w:charset w:val="00"/>
    <w:family w:val="auto"/>
    <w:pitch w:val="default"/>
    <w:sig w:usb0="800000A7" w:usb1="5000004A" w:usb2="00000000" w:usb3="00000000" w:csb0="20000111" w:csb1="41000000"/>
  </w:font>
  <w:font w:name="sans-serif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1rem / 1.5rem google sans text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Google Sans Text">
    <w:altName w:val="UTM Scriptina KT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82"/>
      <w:lvlText w:val="%1."/>
      <w:lvlJc w:val="left"/>
      <w:pPr>
        <w:tabs>
          <w:tab w:val="left" w:pos="2040"/>
        </w:tabs>
        <w:ind w:left="2040" w:leftChars="800" w:hanging="360" w:hangingChars="20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81"/>
      <w:lvlText w:val="%1."/>
      <w:lvlJc w:val="left"/>
      <w:pPr>
        <w:tabs>
          <w:tab w:val="left" w:pos="1620"/>
        </w:tabs>
        <w:ind w:left="1620" w:leftChars="600" w:hanging="360" w:hangingChars="20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80"/>
      <w:lvlText w:val="%1."/>
      <w:lvlJc w:val="left"/>
      <w:pPr>
        <w:tabs>
          <w:tab w:val="left" w:pos="1200"/>
        </w:tabs>
        <w:ind w:left="1200" w:leftChars="400" w:hanging="360" w:hangingChars="200"/>
      </w:pPr>
    </w:lvl>
  </w:abstractNum>
  <w:abstractNum w:abstractNumId="3">
    <w:nsid w:val="FFFFFF7F"/>
    <w:multiLevelType w:val="singleLevel"/>
    <w:tmpl w:val="FFFFFF7F"/>
    <w:lvl w:ilvl="0" w:tentative="0">
      <w:start w:val="1"/>
      <w:numFmt w:val="decimal"/>
      <w:pStyle w:val="79"/>
      <w:lvlText w:val="%1."/>
      <w:lvlJc w:val="left"/>
      <w:pPr>
        <w:tabs>
          <w:tab w:val="left" w:pos="780"/>
        </w:tabs>
        <w:ind w:left="780" w:leftChars="200" w:hanging="360" w:hangingChars="200"/>
      </w:pPr>
    </w:lvl>
  </w:abstractNum>
  <w:abstractNum w:abstractNumId="4">
    <w:nsid w:val="FFFFFF80"/>
    <w:multiLevelType w:val="singleLevel"/>
    <w:tmpl w:val="FFFFFF80"/>
    <w:lvl w:ilvl="0" w:tentative="0">
      <w:start w:val="1"/>
      <w:numFmt w:val="bullet"/>
      <w:pStyle w:val="72"/>
      <w:lvlText w:val=""/>
      <w:lvlJc w:val="left"/>
      <w:pPr>
        <w:tabs>
          <w:tab w:val="left" w:pos="2040"/>
        </w:tabs>
        <w:ind w:left="2040" w:leftChars="800" w:hanging="360" w:hangingChars="200"/>
      </w:pPr>
      <w:rPr>
        <w:rFonts w:hint="default" w:ascii="Wingdings" w:hAnsi="Wingdings"/>
      </w:rPr>
    </w:lvl>
  </w:abstractNum>
  <w:abstractNum w:abstractNumId="5">
    <w:nsid w:val="FFFFFF81"/>
    <w:multiLevelType w:val="singleLevel"/>
    <w:tmpl w:val="FFFFFF81"/>
    <w:lvl w:ilvl="0" w:tentative="0">
      <w:start w:val="1"/>
      <w:numFmt w:val="bullet"/>
      <w:pStyle w:val="71"/>
      <w:lvlText w:val=""/>
      <w:lvlJc w:val="left"/>
      <w:pPr>
        <w:tabs>
          <w:tab w:val="left" w:pos="1620"/>
        </w:tabs>
        <w:ind w:left="1620" w:leftChars="600" w:hanging="360" w:hangingChars="200"/>
      </w:pPr>
      <w:rPr>
        <w:rFonts w:hint="default" w:ascii="Wingdings" w:hAnsi="Wingdings"/>
      </w:rPr>
    </w:lvl>
  </w:abstractNum>
  <w:abstractNum w:abstractNumId="6">
    <w:nsid w:val="FFFFFF82"/>
    <w:multiLevelType w:val="singleLevel"/>
    <w:tmpl w:val="FFFFFF82"/>
    <w:lvl w:ilvl="0" w:tentative="0">
      <w:start w:val="1"/>
      <w:numFmt w:val="bullet"/>
      <w:pStyle w:val="70"/>
      <w:lvlText w:val=""/>
      <w:lvlJc w:val="left"/>
      <w:pPr>
        <w:tabs>
          <w:tab w:val="left" w:pos="1200"/>
        </w:tabs>
        <w:ind w:left="1200" w:leftChars="400" w:hanging="360" w:hangingChars="200"/>
      </w:pPr>
      <w:rPr>
        <w:rFonts w:hint="default" w:ascii="Wingdings" w:hAnsi="Wingdings"/>
      </w:rPr>
    </w:lvl>
  </w:abstractNum>
  <w:abstractNum w:abstractNumId="7">
    <w:nsid w:val="FFFFFF83"/>
    <w:multiLevelType w:val="singleLevel"/>
    <w:tmpl w:val="FFFFFF83"/>
    <w:lvl w:ilvl="0" w:tentative="0">
      <w:start w:val="1"/>
      <w:numFmt w:val="bullet"/>
      <w:pStyle w:val="69"/>
      <w:lvlText w:val=""/>
      <w:lvlJc w:val="left"/>
      <w:pPr>
        <w:tabs>
          <w:tab w:val="left" w:pos="780"/>
        </w:tabs>
        <w:ind w:left="780" w:leftChars="200" w:hanging="360" w:hangingChars="200"/>
      </w:pPr>
      <w:rPr>
        <w:rFonts w:hint="default" w:ascii="Wingdings" w:hAnsi="Wingdings"/>
      </w:rPr>
    </w:lvl>
  </w:abstractNum>
  <w:abstractNum w:abstractNumId="8">
    <w:nsid w:val="FFFFFF88"/>
    <w:multiLevelType w:val="singleLevel"/>
    <w:tmpl w:val="FFFFFF88"/>
    <w:lvl w:ilvl="0" w:tentative="0">
      <w:start w:val="1"/>
      <w:numFmt w:val="decimal"/>
      <w:pStyle w:val="78"/>
      <w:lvlText w:val="%1."/>
      <w:lvlJc w:val="left"/>
      <w:pPr>
        <w:tabs>
          <w:tab w:val="left" w:pos="360"/>
        </w:tabs>
        <w:ind w:left="360" w:hanging="360" w:hangingChars="200"/>
      </w:pPr>
    </w:lvl>
  </w:abstractNum>
  <w:abstractNum w:abstractNumId="9">
    <w:nsid w:val="FFFFFF89"/>
    <w:multiLevelType w:val="singleLevel"/>
    <w:tmpl w:val="FFFFFF89"/>
    <w:lvl w:ilvl="0" w:tentative="0">
      <w:start w:val="1"/>
      <w:numFmt w:val="bullet"/>
      <w:pStyle w:val="68"/>
      <w:lvlText w:val=""/>
      <w:lvlJc w:val="left"/>
      <w:pPr>
        <w:tabs>
          <w:tab w:val="left" w:pos="360"/>
        </w:tabs>
        <w:ind w:left="360" w:hanging="360" w:hangingChars="200"/>
      </w:pPr>
      <w:rPr>
        <w:rFonts w:hint="default" w:ascii="Wingdings" w:hAnsi="Wingdings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footnoteLayoutLikeWW8/>
    <w:forgetLastTabAlignment/>
    <w:adjustLineHeightInTable/>
    <w:layoutRawTableWidth/>
    <w:layoutTableRowsApart/>
    <w:doNotBreakWrappedTables/>
    <w:doNotSnapToGridInCell/>
    <w:selectFldWithFirstOrLastChar/>
    <w:doNotWrapTextWithPunct/>
    <w:doNotUseEastAsianBreakRules/>
    <w:useWord2002TableStyleRules/>
    <w:growAutofit/>
    <w:useNormalStyleForList/>
    <w:useAltKinsokuLineBreakRules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6F54DEE"/>
    <w:rsid w:val="00050A31"/>
    <w:rsid w:val="000716D2"/>
    <w:rsid w:val="00071AAB"/>
    <w:rsid w:val="000B76C4"/>
    <w:rsid w:val="000C5610"/>
    <w:rsid w:val="000E6552"/>
    <w:rsid w:val="000F3A4F"/>
    <w:rsid w:val="000F59AC"/>
    <w:rsid w:val="001364FE"/>
    <w:rsid w:val="001368DD"/>
    <w:rsid w:val="00147DB3"/>
    <w:rsid w:val="001518A5"/>
    <w:rsid w:val="00170095"/>
    <w:rsid w:val="00170E4F"/>
    <w:rsid w:val="001743F4"/>
    <w:rsid w:val="00187C33"/>
    <w:rsid w:val="001936B7"/>
    <w:rsid w:val="00196AB1"/>
    <w:rsid w:val="00201333"/>
    <w:rsid w:val="00210FA7"/>
    <w:rsid w:val="00216417"/>
    <w:rsid w:val="0026631D"/>
    <w:rsid w:val="002C2F53"/>
    <w:rsid w:val="0033518C"/>
    <w:rsid w:val="003437C2"/>
    <w:rsid w:val="00377186"/>
    <w:rsid w:val="003A1C03"/>
    <w:rsid w:val="00414627"/>
    <w:rsid w:val="00425D63"/>
    <w:rsid w:val="004643D8"/>
    <w:rsid w:val="00497C24"/>
    <w:rsid w:val="004C7BA5"/>
    <w:rsid w:val="004E7628"/>
    <w:rsid w:val="004F48F2"/>
    <w:rsid w:val="005149B1"/>
    <w:rsid w:val="005647F2"/>
    <w:rsid w:val="005662D1"/>
    <w:rsid w:val="00573A09"/>
    <w:rsid w:val="005A4526"/>
    <w:rsid w:val="005C1B16"/>
    <w:rsid w:val="005E53D0"/>
    <w:rsid w:val="006002EB"/>
    <w:rsid w:val="006128EF"/>
    <w:rsid w:val="006264B4"/>
    <w:rsid w:val="00643033"/>
    <w:rsid w:val="00644CC3"/>
    <w:rsid w:val="00661468"/>
    <w:rsid w:val="006649F0"/>
    <w:rsid w:val="0067245D"/>
    <w:rsid w:val="0068470E"/>
    <w:rsid w:val="00695DCD"/>
    <w:rsid w:val="006A05CC"/>
    <w:rsid w:val="006A35A7"/>
    <w:rsid w:val="007152D7"/>
    <w:rsid w:val="00746C14"/>
    <w:rsid w:val="007C2C59"/>
    <w:rsid w:val="00801F23"/>
    <w:rsid w:val="00837632"/>
    <w:rsid w:val="0085640F"/>
    <w:rsid w:val="008567AA"/>
    <w:rsid w:val="00892712"/>
    <w:rsid w:val="008A680A"/>
    <w:rsid w:val="008B0BB0"/>
    <w:rsid w:val="008E6C4B"/>
    <w:rsid w:val="008F18C0"/>
    <w:rsid w:val="00907648"/>
    <w:rsid w:val="00930FDE"/>
    <w:rsid w:val="00984C93"/>
    <w:rsid w:val="00987CE1"/>
    <w:rsid w:val="0099405C"/>
    <w:rsid w:val="009C600F"/>
    <w:rsid w:val="009D3723"/>
    <w:rsid w:val="009E04F2"/>
    <w:rsid w:val="00A03B7B"/>
    <w:rsid w:val="00A200C9"/>
    <w:rsid w:val="00A250D5"/>
    <w:rsid w:val="00A32F56"/>
    <w:rsid w:val="00A36028"/>
    <w:rsid w:val="00A91424"/>
    <w:rsid w:val="00AA2C77"/>
    <w:rsid w:val="00AC3FB9"/>
    <w:rsid w:val="00AC702A"/>
    <w:rsid w:val="00AD226F"/>
    <w:rsid w:val="00B13A52"/>
    <w:rsid w:val="00B24CF4"/>
    <w:rsid w:val="00B26993"/>
    <w:rsid w:val="00B4570C"/>
    <w:rsid w:val="00B5208C"/>
    <w:rsid w:val="00B74876"/>
    <w:rsid w:val="00BB7C2B"/>
    <w:rsid w:val="00BC1664"/>
    <w:rsid w:val="00BC2546"/>
    <w:rsid w:val="00C05085"/>
    <w:rsid w:val="00C1593D"/>
    <w:rsid w:val="00C56C7E"/>
    <w:rsid w:val="00C776A4"/>
    <w:rsid w:val="00CA2C6C"/>
    <w:rsid w:val="00CC0600"/>
    <w:rsid w:val="00CC78AC"/>
    <w:rsid w:val="00CF7953"/>
    <w:rsid w:val="00D07232"/>
    <w:rsid w:val="00D10245"/>
    <w:rsid w:val="00D21BDD"/>
    <w:rsid w:val="00D65F07"/>
    <w:rsid w:val="00D92BB7"/>
    <w:rsid w:val="00DC76D2"/>
    <w:rsid w:val="00DD30ED"/>
    <w:rsid w:val="00E64C21"/>
    <w:rsid w:val="00EC24C6"/>
    <w:rsid w:val="00EF2933"/>
    <w:rsid w:val="00F05146"/>
    <w:rsid w:val="00F1115D"/>
    <w:rsid w:val="00F3513C"/>
    <w:rsid w:val="00F465C5"/>
    <w:rsid w:val="00F5180D"/>
    <w:rsid w:val="00F51B21"/>
    <w:rsid w:val="00F51D87"/>
    <w:rsid w:val="00F8455C"/>
    <w:rsid w:val="01B74AEB"/>
    <w:rsid w:val="035E4CF4"/>
    <w:rsid w:val="157166F6"/>
    <w:rsid w:val="16F54DEE"/>
    <w:rsid w:val="19640835"/>
    <w:rsid w:val="49CF0ADB"/>
    <w:rsid w:val="554E1E47"/>
    <w:rsid w:val="69CA7C36"/>
    <w:rsid w:val="710B3DC7"/>
    <w:rsid w:val="71B15A04"/>
    <w:rsid w:val="7BB8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qFormat="1" w:unhideWhenUsed="0" w:uiPriority="0" w:semiHidden="0" w:name="Table Simple 1"/>
    <w:lsdException w:qFormat="1" w:unhideWhenUsed="0" w:uiPriority="0" w:semiHidden="0" w:name="Table Simple 2"/>
    <w:lsdException w:qFormat="1" w:unhideWhenUsed="0" w:uiPriority="0" w:semiHidden="0" w:name="Table Simple 3"/>
    <w:lsdException w:qFormat="1" w:unhideWhenUsed="0" w:uiPriority="0" w:semiHidden="0" w:name="Table Classic 1"/>
    <w:lsdException w:qFormat="1" w:unhideWhenUsed="0" w:uiPriority="0" w:semiHidden="0" w:name="Table Classic 2"/>
    <w:lsdException w:qFormat="1" w:unhideWhenUsed="0" w:uiPriority="0" w:semiHidden="0" w:name="Table Classic 3"/>
    <w:lsdException w:qFormat="1" w:unhideWhenUsed="0" w:uiPriority="0" w:semiHidden="0" w:name="Table Classic 4"/>
    <w:lsdException w:qFormat="1" w:unhideWhenUsed="0" w:uiPriority="0" w:semiHidden="0" w:name="Table Colorful 1"/>
    <w:lsdException w:qFormat="1" w:unhideWhenUsed="0" w:uiPriority="0" w:semiHidden="0" w:name="Table Colorful 2"/>
    <w:lsdException w:qFormat="1" w:unhideWhenUsed="0" w:uiPriority="0" w:semiHidden="0" w:name="Table Colorful 3"/>
    <w:lsdException w:qFormat="1" w:unhideWhenUsed="0" w:uiPriority="0" w:semiHidden="0" w:name="Table Columns 1"/>
    <w:lsdException w:qFormat="1" w:unhideWhenUsed="0" w:uiPriority="0" w:semiHidden="0" w:name="Table Columns 2"/>
    <w:lsdException w:qFormat="1" w:unhideWhenUsed="0" w:uiPriority="0" w:semiHidden="0" w:name="Table Columns 3"/>
    <w:lsdException w:qFormat="1" w:unhideWhenUsed="0" w:uiPriority="0" w:semiHidden="0" w:name="Table Columns 4"/>
    <w:lsdException w:qFormat="1" w:unhideWhenUsed="0" w:uiPriority="0" w:semiHidden="0" w:name="Table Columns 5"/>
    <w:lsdException w:qFormat="1" w:unhideWhenUsed="0" w:uiPriority="0" w:semiHidden="0" w:name="Table Grid 1"/>
    <w:lsdException w:qFormat="1" w:unhideWhenUsed="0" w:uiPriority="0" w:semiHidden="0" w:name="Table Grid 2"/>
    <w:lsdException w:qFormat="1" w:unhideWhenUsed="0" w:uiPriority="0" w:semiHidden="0" w:name="Table Grid 3"/>
    <w:lsdException w:qFormat="1" w:unhideWhenUsed="0" w:uiPriority="0" w:semiHidden="0" w:name="Table Grid 4"/>
    <w:lsdException w:qFormat="1" w:unhideWhenUsed="0" w:uiPriority="0" w:semiHidden="0" w:name="Table Grid 5"/>
    <w:lsdException w:qFormat="1" w:unhideWhenUsed="0" w:uiPriority="0" w:semiHidden="0" w:name="Table Grid 6"/>
    <w:lsdException w:qFormat="1" w:unhideWhenUsed="0" w:uiPriority="0" w:semiHidden="0" w:name="Table Grid 7"/>
    <w:lsdException w:qFormat="1" w:unhideWhenUsed="0" w:uiPriority="0" w:semiHidden="0" w:name="Table Grid 8"/>
    <w:lsdException w:qFormat="1" w:unhideWhenUsed="0" w:uiPriority="0" w:semiHidden="0" w:name="Table List 1"/>
    <w:lsdException w:qFormat="1" w:unhideWhenUsed="0" w:uiPriority="0" w:semiHidden="0" w:name="Table List 2"/>
    <w:lsdException w:qFormat="1" w:unhideWhenUsed="0" w:uiPriority="0" w:semiHidden="0" w:name="Table List 3"/>
    <w:lsdException w:qFormat="1" w:unhideWhenUsed="0" w:uiPriority="0" w:semiHidden="0" w:name="Table List 4"/>
    <w:lsdException w:qFormat="1" w:unhideWhenUsed="0" w:uiPriority="0" w:semiHidden="0" w:name="Table List 5"/>
    <w:lsdException w:qFormat="1" w:unhideWhenUsed="0" w:uiPriority="0" w:semiHidden="0" w:name="Table List 6"/>
    <w:lsdException w:qFormat="1" w:unhideWhenUsed="0" w:uiPriority="0" w:semiHidden="0" w:name="Table List 7"/>
    <w:lsdException w:qFormat="1" w:unhideWhenUsed="0" w:uiPriority="0" w:semiHidden="0" w:name="Table List 8"/>
    <w:lsdException w:qFormat="1" w:unhideWhenUsed="0" w:uiPriority="0" w:semiHidden="0" w:name="Table 3D effects 1"/>
    <w:lsdException w:qFormat="1" w:unhideWhenUsed="0" w:uiPriority="0" w:semiHidden="0" w:name="Table 3D effects 2"/>
    <w:lsdException w:qFormat="1" w:unhideWhenUsed="0" w:uiPriority="0" w:semiHidden="0" w:name="Table 3D effects 3"/>
    <w:lsdException w:qFormat="1" w:unhideWhenUsed="0" w:uiPriority="0" w:semiHidden="0" w:name="Table Contemporary"/>
    <w:lsdException w:qFormat="1" w:unhideWhenUsed="0" w:uiPriority="0" w:semiHidden="0" w:name="Table Elegant"/>
    <w:lsdException w:qFormat="1" w:unhideWhenUsed="0" w:uiPriority="0" w:semiHidden="0" w:name="Table Professional"/>
    <w:lsdException w:qFormat="1" w:unhideWhenUsed="0" w:uiPriority="0" w:semiHidden="0" w:name="Table Subtle 1"/>
    <w:lsdException w:qFormat="1" w:unhideWhenUsed="0" w:uiPriority="0" w:semiHidden="0" w:name="Table Subtle 2"/>
    <w:lsdException w:qFormat="1" w:unhideWhenUsed="0" w:uiPriority="0" w:semiHidden="0" w:name="Table Web 1"/>
    <w:lsdException w:qFormat="1" w:unhideWhenUsed="0" w:uiPriority="0" w:semiHidden="0" w:name="Table Web 2"/>
    <w:lsdException w:qFormat="1"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qFormat="1" w:unhideWhenUsed="0" w:uiPriority="0" w:semiHidden="0" w:name="Table Theme"/>
    <w:lsdException w:qFormat="1" w:unhideWhenUsed="0" w:uiPriority="60" w:semiHidden="0" w:name="Light Shading"/>
    <w:lsdException w:qFormat="1" w:unhideWhenUsed="0" w:uiPriority="61" w:semiHidden="0" w:name="Light List"/>
    <w:lsdException w:qFormat="1" w:unhideWhenUsed="0" w:uiPriority="62" w:semiHidden="0" w:name="Light Grid"/>
    <w:lsdException w:qFormat="1" w:unhideWhenUsed="0" w:uiPriority="63" w:semiHidden="0" w:name="Medium Shading 1"/>
    <w:lsdException w:qFormat="1" w:unhideWhenUsed="0" w:uiPriority="64" w:semiHidden="0" w:name="Medium Shading 2"/>
    <w:lsdException w:qFormat="1" w:unhideWhenUsed="0" w:uiPriority="65" w:semiHidden="0" w:name="Medium List 1"/>
    <w:lsdException w:qFormat="1" w:unhideWhenUsed="0" w:uiPriority="66" w:semiHidden="0" w:name="Medium List 2"/>
    <w:lsdException w:qFormat="1" w:unhideWhenUsed="0" w:uiPriority="67" w:semiHidden="0" w:name="Medium Grid 1"/>
    <w:lsdException w:qFormat="1" w:unhideWhenUsed="0" w:uiPriority="68" w:semiHidden="0" w:name="Medium Grid 2"/>
    <w:lsdException w:qFormat="1" w:unhideWhenUsed="0" w:uiPriority="69" w:semiHidden="0" w:name="Medium Grid 3"/>
    <w:lsdException w:qFormat="1" w:unhideWhenUsed="0" w:uiPriority="70" w:semiHidden="0" w:name="Dark List"/>
    <w:lsdException w:qFormat="1" w:unhideWhenUsed="0" w:uiPriority="71" w:semiHidden="0" w:name="Colorful Shading"/>
    <w:lsdException w:qFormat="1" w:unhideWhenUsed="0" w:uiPriority="72" w:semiHidden="0" w:name="Colorful List"/>
    <w:lsdException w:qFormat="1" w:unhideWhenUsed="0" w:uiPriority="73" w:semiHidden="0" w:name="Colorful Grid"/>
    <w:lsdException w:qFormat="1" w:unhideWhenUsed="0" w:uiPriority="60" w:semiHidden="0" w:name="Light Shading Accent 1"/>
    <w:lsdException w:qFormat="1" w:unhideWhenUsed="0" w:uiPriority="61" w:semiHidden="0" w:name="Light List Accent 1"/>
    <w:lsdException w:qFormat="1" w:unhideWhenUsed="0" w:uiPriority="62" w:semiHidden="0" w:name="Light Grid Accent 1"/>
    <w:lsdException w:qFormat="1" w:unhideWhenUsed="0" w:uiPriority="63" w:semiHidden="0" w:name="Medium Shading 1 Accent 1"/>
    <w:lsdException w:qFormat="1" w:unhideWhenUsed="0" w:uiPriority="64" w:semiHidden="0" w:name="Medium Shading 2 Accent 1"/>
    <w:lsdException w:qFormat="1" w:unhideWhenUsed="0" w:uiPriority="65" w:semiHidden="0" w:name="Medium List 1 Accent 1"/>
    <w:lsdException w:qFormat="1" w:unhideWhenUsed="0" w:uiPriority="66" w:semiHidden="0" w:name="Medium List 2 Accent 1"/>
    <w:lsdException w:unhideWhenUsed="0" w:uiPriority="67" w:semiHidden="0" w:name="Medium Grid 1 Accent 1"/>
    <w:lsdException w:qFormat="1" w:unhideWhenUsed="0" w:uiPriority="68" w:semiHidden="0" w:name="Medium Grid 2 Accent 1"/>
    <w:lsdException w:qFormat="1" w:unhideWhenUsed="0" w:uiPriority="69" w:semiHidden="0" w:name="Medium Grid 3 Accent 1"/>
    <w:lsdException w:qFormat="1" w:unhideWhenUsed="0" w:uiPriority="70" w:semiHidden="0" w:name="Dark List Accent 1"/>
    <w:lsdException w:qFormat="1" w:unhideWhenUsed="0" w:uiPriority="71" w:semiHidden="0" w:name="Colorful Shading Accent 1"/>
    <w:lsdException w:qFormat="1" w:unhideWhenUsed="0" w:uiPriority="72" w:semiHidden="0" w:name="Colorful List Accent 1"/>
    <w:lsdException w:qFormat="1" w:unhideWhenUsed="0" w:uiPriority="73" w:semiHidden="0" w:name="Colorful Grid Accent 1"/>
    <w:lsdException w:qFormat="1" w:unhideWhenUsed="0" w:uiPriority="60" w:semiHidden="0" w:name="Light Shading Accent 2"/>
    <w:lsdException w:qFormat="1" w:unhideWhenUsed="0" w:uiPriority="61" w:semiHidden="0" w:name="Light List Accent 2"/>
    <w:lsdException w:qFormat="1" w:unhideWhenUsed="0" w:uiPriority="62" w:semiHidden="0" w:name="Light Grid Accent 2"/>
    <w:lsdException w:qFormat="1" w:unhideWhenUsed="0" w:uiPriority="63" w:semiHidden="0" w:name="Medium Shading 1 Accent 2"/>
    <w:lsdException w:qFormat="1" w:unhideWhenUsed="0" w:uiPriority="64" w:semiHidden="0" w:name="Medium Shading 2 Accent 2"/>
    <w:lsdException w:qFormat="1" w:unhideWhenUsed="0" w:uiPriority="65" w:semiHidden="0" w:name="Medium List 1 Accent 2"/>
    <w:lsdException w:qFormat="1" w:unhideWhenUsed="0" w:uiPriority="66" w:semiHidden="0" w:name="Medium List 2 Accent 2"/>
    <w:lsdException w:qFormat="1" w:unhideWhenUsed="0" w:uiPriority="67" w:semiHidden="0" w:name="Medium Grid 1 Accent 2"/>
    <w:lsdException w:qFormat="1" w:unhideWhenUsed="0" w:uiPriority="68" w:semiHidden="0" w:name="Medium Grid 2 Accent 2"/>
    <w:lsdException w:qFormat="1" w:unhideWhenUsed="0" w:uiPriority="69" w:semiHidden="0" w:name="Medium Grid 3 Accent 2"/>
    <w:lsdException w:qFormat="1" w:unhideWhenUsed="0" w:uiPriority="70" w:semiHidden="0" w:name="Dark List Accent 2"/>
    <w:lsdException w:qFormat="1" w:unhideWhenUsed="0" w:uiPriority="71" w:semiHidden="0" w:name="Colorful Shading Accent 2"/>
    <w:lsdException w:qFormat="1" w:unhideWhenUsed="0" w:uiPriority="72" w:semiHidden="0" w:name="Colorful List Accent 2"/>
    <w:lsdException w:qFormat="1" w:unhideWhenUsed="0" w:uiPriority="73" w:semiHidden="0" w:name="Colorful Grid Accent 2"/>
    <w:lsdException w:qFormat="1" w:unhideWhenUsed="0" w:uiPriority="60" w:semiHidden="0" w:name="Light Shading Accent 3"/>
    <w:lsdException w:qFormat="1" w:unhideWhenUsed="0" w:uiPriority="61" w:semiHidden="0" w:name="Light List Accent 3"/>
    <w:lsdException w:qFormat="1" w:unhideWhenUsed="0" w:uiPriority="62" w:semiHidden="0" w:name="Light Grid Accent 3"/>
    <w:lsdException w:qFormat="1" w:unhideWhenUsed="0" w:uiPriority="63" w:semiHidden="0" w:name="Medium Shading 1 Accent 3"/>
    <w:lsdException w:qFormat="1" w:unhideWhenUsed="0" w:uiPriority="64" w:semiHidden="0" w:name="Medium Shading 2 Accent 3"/>
    <w:lsdException w:qFormat="1" w:unhideWhenUsed="0" w:uiPriority="65" w:semiHidden="0" w:name="Medium List 1 Accent 3"/>
    <w:lsdException w:qFormat="1" w:unhideWhenUsed="0" w:uiPriority="66" w:semiHidden="0" w:name="Medium List 2 Accent 3"/>
    <w:lsdException w:qFormat="1" w:unhideWhenUsed="0" w:uiPriority="67" w:semiHidden="0" w:name="Medium Grid 1 Accent 3"/>
    <w:lsdException w:qFormat="1" w:unhideWhenUsed="0" w:uiPriority="68" w:semiHidden="0" w:name="Medium Grid 2 Accent 3"/>
    <w:lsdException w:qFormat="1" w:unhideWhenUsed="0" w:uiPriority="69" w:semiHidden="0" w:name="Medium Grid 3 Accent 3"/>
    <w:lsdException w:qFormat="1" w:unhideWhenUsed="0" w:uiPriority="70" w:semiHidden="0" w:name="Dark List Accent 3"/>
    <w:lsdException w:qFormat="1" w:unhideWhenUsed="0" w:uiPriority="71" w:semiHidden="0" w:name="Colorful Shading Accent 3"/>
    <w:lsdException w:qFormat="1" w:unhideWhenUsed="0" w:uiPriority="72" w:semiHidden="0" w:name="Colorful List Accent 3"/>
    <w:lsdException w:qFormat="1" w:unhideWhenUsed="0" w:uiPriority="73" w:semiHidden="0" w:name="Colorful Grid Accent 3"/>
    <w:lsdException w:qFormat="1" w:unhideWhenUsed="0" w:uiPriority="60" w:semiHidden="0" w:name="Light Shading Accent 4"/>
    <w:lsdException w:qFormat="1" w:unhideWhenUsed="0" w:uiPriority="61" w:semiHidden="0" w:name="Light List Accent 4"/>
    <w:lsdException w:qFormat="1" w:unhideWhenUsed="0" w:uiPriority="62" w:semiHidden="0" w:name="Light Grid Accent 4"/>
    <w:lsdException w:qFormat="1" w:unhideWhenUsed="0" w:uiPriority="63" w:semiHidden="0" w:name="Medium Shading 1 Accent 4"/>
    <w:lsdException w:qFormat="1" w:unhideWhenUsed="0" w:uiPriority="64" w:semiHidden="0" w:name="Medium Shading 2 Accent 4"/>
    <w:lsdException w:unhideWhenUsed="0" w:uiPriority="65" w:semiHidden="0" w:name="Medium List 1 Accent 4"/>
    <w:lsdException w:qFormat="1" w:unhideWhenUsed="0" w:uiPriority="66" w:semiHidden="0" w:name="Medium List 2 Accent 4"/>
    <w:lsdException w:qFormat="1" w:unhideWhenUsed="0" w:uiPriority="67" w:semiHidden="0" w:name="Medium Grid 1 Accent 4"/>
    <w:lsdException w:qFormat="1" w:unhideWhenUsed="0" w:uiPriority="68" w:semiHidden="0" w:name="Medium Grid 2 Accent 4"/>
    <w:lsdException w:qFormat="1" w:unhideWhenUsed="0" w:uiPriority="69" w:semiHidden="0" w:name="Medium Grid 3 Accent 4"/>
    <w:lsdException w:qFormat="1" w:unhideWhenUsed="0" w:uiPriority="70" w:semiHidden="0" w:name="Dark List Accent 4"/>
    <w:lsdException w:qFormat="1" w:unhideWhenUsed="0" w:uiPriority="71" w:semiHidden="0" w:name="Colorful Shading Accent 4"/>
    <w:lsdException w:qFormat="1" w:unhideWhenUsed="0" w:uiPriority="72" w:semiHidden="0" w:name="Colorful List Accent 4"/>
    <w:lsdException w:qFormat="1" w:unhideWhenUsed="0" w:uiPriority="73" w:semiHidden="0" w:name="Colorful Grid Accent 4"/>
    <w:lsdException w:qFormat="1" w:unhideWhenUsed="0" w:uiPriority="60" w:semiHidden="0" w:name="Light Shading Accent 5"/>
    <w:lsdException w:qFormat="1" w:unhideWhenUsed="0" w:uiPriority="61" w:semiHidden="0" w:name="Light List Accent 5"/>
    <w:lsdException w:qFormat="1" w:unhideWhenUsed="0" w:uiPriority="62" w:semiHidden="0" w:name="Light Grid Accent 5"/>
    <w:lsdException w:qFormat="1" w:unhideWhenUsed="0" w:uiPriority="63" w:semiHidden="0" w:name="Medium Shading 1 Accent 5"/>
    <w:lsdException w:qFormat="1" w:unhideWhenUsed="0" w:uiPriority="64" w:semiHidden="0" w:name="Medium Shading 2 Accent 5"/>
    <w:lsdException w:qFormat="1" w:unhideWhenUsed="0" w:uiPriority="65" w:semiHidden="0" w:name="Medium List 1 Accent 5"/>
    <w:lsdException w:qFormat="1" w:unhideWhenUsed="0" w:uiPriority="66" w:semiHidden="0" w:name="Medium List 2 Accent 5"/>
    <w:lsdException w:qFormat="1" w:unhideWhenUsed="0" w:uiPriority="67" w:semiHidden="0" w:name="Medium Grid 1 Accent 5"/>
    <w:lsdException w:qFormat="1" w:unhideWhenUsed="0" w:uiPriority="68" w:semiHidden="0" w:name="Medium Grid 2 Accent 5"/>
    <w:lsdException w:qFormat="1" w:unhideWhenUsed="0" w:uiPriority="69" w:semiHidden="0" w:name="Medium Grid 3 Accent 5"/>
    <w:lsdException w:qFormat="1" w:unhideWhenUsed="0" w:uiPriority="70" w:semiHidden="0" w:name="Dark List Accent 5"/>
    <w:lsdException w:qFormat="1" w:unhideWhenUsed="0" w:uiPriority="71" w:semiHidden="0" w:name="Colorful Shading Accent 5"/>
    <w:lsdException w:qFormat="1" w:unhideWhenUsed="0" w:uiPriority="72" w:semiHidden="0" w:name="Colorful List Accent 5"/>
    <w:lsdException w:qFormat="1" w:unhideWhenUsed="0" w:uiPriority="73" w:semiHidden="0" w:name="Colorful Grid Accent 5"/>
    <w:lsdException w:qFormat="1" w:unhideWhenUsed="0" w:uiPriority="60" w:semiHidden="0" w:name="Light Shading Accent 6"/>
    <w:lsdException w:qFormat="1" w:unhideWhenUsed="0" w:uiPriority="61" w:semiHidden="0" w:name="Light List Accent 6"/>
    <w:lsdException w:qFormat="1" w:unhideWhenUsed="0" w:uiPriority="62" w:semiHidden="0" w:name="Light Grid Accent 6"/>
    <w:lsdException w:qFormat="1" w:unhideWhenUsed="0" w:uiPriority="63" w:semiHidden="0" w:name="Medium Shading 1 Accent 6"/>
    <w:lsdException w:qFormat="1" w:unhideWhenUsed="0" w:uiPriority="64" w:semiHidden="0" w:name="Medium Shading 2 Accent 6"/>
    <w:lsdException w:qFormat="1" w:unhideWhenUsed="0" w:uiPriority="65" w:semiHidden="0" w:name="Medium List 1 Accent 6"/>
    <w:lsdException w:qFormat="1" w:unhideWhenUsed="0" w:uiPriority="66" w:semiHidden="0" w:name="Medium List 2 Accent 6"/>
    <w:lsdException w:qFormat="1" w:unhideWhenUsed="0" w:uiPriority="67" w:semiHidden="0" w:name="Medium Grid 1 Accent 6"/>
    <w:lsdException w:qFormat="1" w:unhideWhenUsed="0" w:uiPriority="68" w:semiHidden="0" w:name="Medium Grid 2 Accent 6"/>
    <w:lsdException w:qFormat="1" w:unhideWhenUsed="0" w:uiPriority="69" w:semiHidden="0" w:name="Medium Grid 3 Accent 6"/>
    <w:lsdException w:qFormat="1" w:unhideWhenUsed="0" w:uiPriority="70" w:semiHidden="0" w:name="Dark List Accent 6"/>
    <w:lsdException w:qFormat="1" w:unhideWhenUsed="0" w:uiPriority="71" w:semiHidden="0" w:name="Colorful Shading Accent 6"/>
    <w:lsdException w:qFormat="1" w:unhideWhenUsed="0" w:uiPriority="72" w:semiHidden="0" w:name="Colorful List Accent 6"/>
    <w:lsdException w:qFormat="1" w:unhideWhenUsed="0" w:uiPriority="73" w:semiHidden="0" w:name="Colorful Grid Accent 6"/>
  </w:latentStyles>
  <w:style w:type="paragraph" w:default="1" w:styleId="1">
    <w:name w:val="Normal"/>
    <w:autoRedefine/>
    <w:qFormat/>
    <w:uiPriority w:val="0"/>
    <w:rPr>
      <w:rFonts w:asciiTheme="minorHAnsi" w:hAnsiTheme="minorHAnsi" w:eastAsiaTheme="minorEastAsia" w:cstheme="minorBidi"/>
      <w:color w:val="auto"/>
      <w:sz w:val="28"/>
      <w:szCs w:val="28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49"/>
    <w:autoRedefine/>
    <w:semiHidden/>
    <w:unhideWhenUsed/>
    <w:qFormat/>
    <w:uiPriority w:val="0"/>
    <w:pPr>
      <w:keepNext/>
      <w:keepLines/>
      <w:spacing w:before="160" w:after="80"/>
      <w:outlineLvl w:val="1"/>
    </w:pPr>
    <w:rPr>
      <w:rFonts w:ascii="Times New Roman" w:hAnsi="Times New Roman" w:eastAsiaTheme="majorEastAsia" w:cstheme="majorBidi"/>
      <w:color w:val="2E54A1" w:themeColor="accent1" w:themeShade="BF"/>
      <w:kern w:val="2"/>
      <w:sz w:val="28"/>
      <w:szCs w:val="32"/>
      <w:lang w:eastAsia="en-US"/>
      <w14:ligatures w14:val="standardContextual"/>
    </w:rPr>
  </w:style>
  <w:style w:type="paragraph" w:styleId="4">
    <w:name w:val="heading 3"/>
    <w:basedOn w:val="1"/>
    <w:next w:val="1"/>
    <w:semiHidden/>
    <w:unhideWhenUsed/>
    <w:qFormat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autoRedefine/>
    <w:semiHidden/>
    <w:unhideWhenUsed/>
    <w:qFormat/>
    <w:uiPriority w:val="0"/>
    <w:pPr>
      <w:keepNext/>
      <w:keepLines/>
      <w:spacing w:before="280" w:after="290" w:line="376" w:lineRule="auto"/>
      <w:outlineLvl w:val="3"/>
    </w:pPr>
    <w:rPr>
      <w:b/>
      <w:bCs/>
      <w:sz w:val="28"/>
      <w:szCs w:val="28"/>
    </w:rPr>
  </w:style>
  <w:style w:type="paragraph" w:styleId="6">
    <w:name w:val="heading 5"/>
    <w:basedOn w:val="1"/>
    <w:next w:val="1"/>
    <w:autoRedefine/>
    <w:semiHidden/>
    <w:unhideWhenUsed/>
    <w:qFormat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5"/>
    </w:pPr>
    <w:rPr>
      <w:b/>
      <w:bCs/>
      <w:sz w:val="24"/>
      <w:szCs w:val="24"/>
    </w:rPr>
  </w:style>
  <w:style w:type="paragraph" w:styleId="8">
    <w:name w:val="heading 7"/>
    <w:basedOn w:val="1"/>
    <w:next w:val="1"/>
    <w:autoRedefine/>
    <w:semiHidden/>
    <w:unhideWhenUsed/>
    <w:qFormat/>
    <w:uiPriority w:val="0"/>
    <w:pPr>
      <w:keepNext/>
      <w:keepLines/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9">
    <w:name w:val="heading 8"/>
    <w:basedOn w:val="1"/>
    <w:next w:val="1"/>
    <w:autoRedefine/>
    <w:semiHidden/>
    <w:unhideWhenUsed/>
    <w:qFormat/>
    <w:uiPriority w:val="0"/>
    <w:pPr>
      <w:keepNext/>
      <w:keepLines/>
      <w:spacing w:before="240" w:after="64" w:line="320" w:lineRule="auto"/>
      <w:outlineLvl w:val="7"/>
    </w:pPr>
    <w:rPr>
      <w:sz w:val="24"/>
      <w:szCs w:val="24"/>
    </w:rPr>
  </w:style>
  <w:style w:type="paragraph" w:styleId="10">
    <w:name w:val="heading 9"/>
    <w:basedOn w:val="1"/>
    <w:next w:val="1"/>
    <w:semiHidden/>
    <w:unhideWhenUsed/>
    <w:qFormat/>
    <w:uiPriority w:val="0"/>
    <w:pPr>
      <w:keepNext/>
      <w:keepLines/>
      <w:spacing w:before="240" w:after="64" w:line="320" w:lineRule="auto"/>
      <w:outlineLvl w:val="8"/>
    </w:pPr>
    <w:rPr>
      <w:szCs w:val="21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3">
    <w:name w:val="Balloon Text"/>
    <w:basedOn w:val="1"/>
    <w:autoRedefine/>
    <w:qFormat/>
    <w:uiPriority w:val="0"/>
    <w:rPr>
      <w:sz w:val="16"/>
      <w:szCs w:val="16"/>
    </w:rPr>
  </w:style>
  <w:style w:type="paragraph" w:styleId="14">
    <w:name w:val="Block Text"/>
    <w:basedOn w:val="1"/>
    <w:autoRedefine/>
    <w:qFormat/>
    <w:uiPriority w:val="0"/>
    <w:pPr>
      <w:spacing w:after="120"/>
      <w:ind w:left="1440" w:leftChars="700" w:right="1440" w:rightChars="700"/>
    </w:pPr>
  </w:style>
  <w:style w:type="paragraph" w:styleId="15">
    <w:name w:val="Body Text"/>
    <w:basedOn w:val="1"/>
    <w:autoRedefine/>
    <w:qFormat/>
    <w:uiPriority w:val="0"/>
    <w:pPr>
      <w:spacing w:after="120"/>
    </w:pPr>
  </w:style>
  <w:style w:type="paragraph" w:styleId="16">
    <w:name w:val="Body Text 2"/>
    <w:basedOn w:val="1"/>
    <w:autoRedefine/>
    <w:qFormat/>
    <w:uiPriority w:val="0"/>
    <w:pPr>
      <w:spacing w:after="120" w:line="480" w:lineRule="auto"/>
    </w:pPr>
  </w:style>
  <w:style w:type="paragraph" w:styleId="17">
    <w:name w:val="Body Text 3"/>
    <w:basedOn w:val="1"/>
    <w:qFormat/>
    <w:uiPriority w:val="0"/>
    <w:pPr>
      <w:spacing w:after="120"/>
    </w:pPr>
    <w:rPr>
      <w:sz w:val="16"/>
      <w:szCs w:val="16"/>
    </w:rPr>
  </w:style>
  <w:style w:type="paragraph" w:styleId="18">
    <w:name w:val="Body Text First Indent"/>
    <w:basedOn w:val="15"/>
    <w:autoRedefine/>
    <w:qFormat/>
    <w:uiPriority w:val="0"/>
    <w:pPr>
      <w:ind w:firstLine="420" w:firstLineChars="100"/>
    </w:pPr>
  </w:style>
  <w:style w:type="paragraph" w:styleId="19">
    <w:name w:val="Body Text Indent"/>
    <w:basedOn w:val="1"/>
    <w:autoRedefine/>
    <w:qFormat/>
    <w:uiPriority w:val="0"/>
    <w:pPr>
      <w:spacing w:after="120"/>
      <w:ind w:left="420" w:leftChars="200"/>
    </w:pPr>
  </w:style>
  <w:style w:type="paragraph" w:styleId="20">
    <w:name w:val="Body Text First Indent 2"/>
    <w:basedOn w:val="19"/>
    <w:autoRedefine/>
    <w:qFormat/>
    <w:uiPriority w:val="0"/>
    <w:pPr>
      <w:ind w:firstLine="420" w:firstLineChars="200"/>
    </w:pPr>
  </w:style>
  <w:style w:type="paragraph" w:styleId="21">
    <w:name w:val="Body Text Indent 2"/>
    <w:basedOn w:val="1"/>
    <w:autoRedefine/>
    <w:qFormat/>
    <w:uiPriority w:val="0"/>
    <w:pPr>
      <w:spacing w:after="120" w:line="480" w:lineRule="auto"/>
      <w:ind w:left="420" w:leftChars="200"/>
    </w:pPr>
  </w:style>
  <w:style w:type="paragraph" w:styleId="22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styleId="23">
    <w:name w:val="caption"/>
    <w:basedOn w:val="1"/>
    <w:next w:val="1"/>
    <w:autoRedefine/>
    <w:semiHidden/>
    <w:unhideWhenUsed/>
    <w:qFormat/>
    <w:uiPriority w:val="0"/>
    <w:rPr>
      <w:rFonts w:ascii="Arial" w:hAnsi="Arial" w:eastAsia="黑体" w:cs="Arial"/>
      <w:sz w:val="20"/>
    </w:rPr>
  </w:style>
  <w:style w:type="paragraph" w:styleId="24">
    <w:name w:val="Closing"/>
    <w:basedOn w:val="1"/>
    <w:autoRedefine/>
    <w:qFormat/>
    <w:uiPriority w:val="0"/>
    <w:pPr>
      <w:ind w:left="100" w:leftChars="2100"/>
    </w:pPr>
  </w:style>
  <w:style w:type="character" w:styleId="25">
    <w:name w:val="annotation reference"/>
    <w:basedOn w:val="11"/>
    <w:autoRedefine/>
    <w:qFormat/>
    <w:uiPriority w:val="0"/>
    <w:rPr>
      <w:sz w:val="21"/>
      <w:szCs w:val="21"/>
    </w:rPr>
  </w:style>
  <w:style w:type="paragraph" w:styleId="26">
    <w:name w:val="annotation text"/>
    <w:basedOn w:val="1"/>
    <w:autoRedefine/>
    <w:qFormat/>
    <w:uiPriority w:val="0"/>
    <w:pPr>
      <w:jc w:val="left"/>
    </w:pPr>
  </w:style>
  <w:style w:type="paragraph" w:styleId="27">
    <w:name w:val="annotation subject"/>
    <w:basedOn w:val="26"/>
    <w:next w:val="26"/>
    <w:autoRedefine/>
    <w:qFormat/>
    <w:uiPriority w:val="0"/>
    <w:rPr>
      <w:b/>
      <w:bCs/>
    </w:rPr>
  </w:style>
  <w:style w:type="paragraph" w:styleId="28">
    <w:name w:val="Date"/>
    <w:basedOn w:val="1"/>
    <w:next w:val="1"/>
    <w:qFormat/>
    <w:uiPriority w:val="0"/>
    <w:pPr>
      <w:ind w:left="100" w:leftChars="2500"/>
    </w:pPr>
  </w:style>
  <w:style w:type="paragraph" w:styleId="29">
    <w:name w:val="Document Map"/>
    <w:basedOn w:val="1"/>
    <w:autoRedefine/>
    <w:qFormat/>
    <w:uiPriority w:val="0"/>
    <w:pPr>
      <w:shd w:val="clear" w:color="auto" w:fill="000080"/>
    </w:pPr>
  </w:style>
  <w:style w:type="paragraph" w:styleId="30">
    <w:name w:val="E-mail Signature"/>
    <w:basedOn w:val="1"/>
    <w:autoRedefine/>
    <w:qFormat/>
    <w:uiPriority w:val="0"/>
  </w:style>
  <w:style w:type="character" w:styleId="31">
    <w:name w:val="Emphasis"/>
    <w:basedOn w:val="11"/>
    <w:autoRedefine/>
    <w:qFormat/>
    <w:uiPriority w:val="0"/>
    <w:rPr>
      <w:i/>
      <w:iCs/>
    </w:rPr>
  </w:style>
  <w:style w:type="character" w:styleId="32">
    <w:name w:val="endnote reference"/>
    <w:basedOn w:val="11"/>
    <w:qFormat/>
    <w:uiPriority w:val="0"/>
    <w:rPr>
      <w:vertAlign w:val="superscript"/>
    </w:rPr>
  </w:style>
  <w:style w:type="paragraph" w:styleId="33">
    <w:name w:val="endnote text"/>
    <w:basedOn w:val="1"/>
    <w:autoRedefine/>
    <w:qFormat/>
    <w:uiPriority w:val="0"/>
    <w:pPr>
      <w:snapToGrid w:val="0"/>
      <w:jc w:val="left"/>
    </w:pPr>
  </w:style>
  <w:style w:type="paragraph" w:styleId="34">
    <w:name w:val="envelope address"/>
    <w:basedOn w:val="1"/>
    <w:autoRedefine/>
    <w:qFormat/>
    <w:uiPriority w:val="0"/>
    <w:pPr>
      <w:framePr w:w="7920" w:h="1980" w:hRule="exact" w:hSpace="180" w:wrap="auto" w:vAnchor="margin" w:hAnchor="page" w:xAlign="center" w:yAlign="bottom"/>
      <w:snapToGrid w:val="0"/>
      <w:ind w:left="100" w:leftChars="1400"/>
    </w:pPr>
    <w:rPr>
      <w:rFonts w:ascii="Arial" w:hAnsi="Arial" w:cs="Arial"/>
      <w:sz w:val="24"/>
      <w:szCs w:val="24"/>
    </w:rPr>
  </w:style>
  <w:style w:type="paragraph" w:styleId="35">
    <w:name w:val="envelope return"/>
    <w:basedOn w:val="1"/>
    <w:qFormat/>
    <w:uiPriority w:val="0"/>
    <w:pPr>
      <w:snapToGrid w:val="0"/>
    </w:pPr>
    <w:rPr>
      <w:rFonts w:ascii="Arial" w:hAnsi="Arial" w:cs="Arial"/>
    </w:rPr>
  </w:style>
  <w:style w:type="character" w:styleId="36">
    <w:name w:val="FollowedHyperlink"/>
    <w:basedOn w:val="11"/>
    <w:qFormat/>
    <w:uiPriority w:val="0"/>
    <w:rPr>
      <w:color w:val="800080"/>
      <w:u w:val="single"/>
    </w:rPr>
  </w:style>
  <w:style w:type="paragraph" w:styleId="37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38">
    <w:name w:val="footnote reference"/>
    <w:basedOn w:val="11"/>
    <w:autoRedefine/>
    <w:qFormat/>
    <w:uiPriority w:val="0"/>
    <w:rPr>
      <w:vertAlign w:val="superscript"/>
    </w:rPr>
  </w:style>
  <w:style w:type="paragraph" w:styleId="39">
    <w:name w:val="footnote text"/>
    <w:basedOn w:val="1"/>
    <w:autoRedefine/>
    <w:qFormat/>
    <w:uiPriority w:val="0"/>
    <w:pPr>
      <w:snapToGrid w:val="0"/>
      <w:jc w:val="left"/>
    </w:pPr>
    <w:rPr>
      <w:sz w:val="18"/>
      <w:szCs w:val="18"/>
    </w:rPr>
  </w:style>
  <w:style w:type="paragraph" w:styleId="40">
    <w:name w:val="header"/>
    <w:basedOn w:val="1"/>
    <w:autoRedefine/>
    <w:qFormat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styleId="41">
    <w:name w:val="HTML Acronym"/>
    <w:basedOn w:val="11"/>
    <w:autoRedefine/>
    <w:qFormat/>
    <w:uiPriority w:val="0"/>
  </w:style>
  <w:style w:type="paragraph" w:styleId="42">
    <w:name w:val="HTML Address"/>
    <w:basedOn w:val="1"/>
    <w:autoRedefine/>
    <w:qFormat/>
    <w:uiPriority w:val="0"/>
    <w:rPr>
      <w:i/>
      <w:iCs/>
    </w:rPr>
  </w:style>
  <w:style w:type="character" w:styleId="43">
    <w:name w:val="HTML Cite"/>
    <w:basedOn w:val="11"/>
    <w:autoRedefine/>
    <w:qFormat/>
    <w:uiPriority w:val="0"/>
    <w:rPr>
      <w:i/>
      <w:iCs/>
    </w:rPr>
  </w:style>
  <w:style w:type="character" w:styleId="44">
    <w:name w:val="HTML Code"/>
    <w:basedOn w:val="11"/>
    <w:autoRedefine/>
    <w:qFormat/>
    <w:uiPriority w:val="0"/>
    <w:rPr>
      <w:rFonts w:ascii="Courier New" w:hAnsi="Courier New" w:cs="Courier New"/>
      <w:sz w:val="20"/>
      <w:szCs w:val="20"/>
    </w:rPr>
  </w:style>
  <w:style w:type="character" w:styleId="45">
    <w:name w:val="HTML Definition"/>
    <w:basedOn w:val="11"/>
    <w:qFormat/>
    <w:uiPriority w:val="0"/>
    <w:rPr>
      <w:i/>
      <w:iCs/>
    </w:rPr>
  </w:style>
  <w:style w:type="character" w:styleId="46">
    <w:name w:val="HTML Keyboard"/>
    <w:basedOn w:val="11"/>
    <w:autoRedefine/>
    <w:qFormat/>
    <w:uiPriority w:val="0"/>
    <w:rPr>
      <w:rFonts w:ascii="Courier New" w:hAnsi="Courier New" w:cs="Courier New"/>
      <w:sz w:val="20"/>
      <w:szCs w:val="20"/>
    </w:rPr>
  </w:style>
  <w:style w:type="paragraph" w:styleId="47">
    <w:name w:val="HTML Preformatted"/>
    <w:basedOn w:val="1"/>
    <w:autoRedefine/>
    <w:qFormat/>
    <w:uiPriority w:val="0"/>
    <w:rPr>
      <w:rFonts w:ascii="Courier New" w:hAnsi="Courier New" w:cs="Courier New"/>
      <w:sz w:val="20"/>
    </w:rPr>
  </w:style>
  <w:style w:type="character" w:styleId="48">
    <w:name w:val="HTML Sample"/>
    <w:basedOn w:val="11"/>
    <w:autoRedefine/>
    <w:qFormat/>
    <w:uiPriority w:val="0"/>
    <w:rPr>
      <w:rFonts w:ascii="Courier New" w:hAnsi="Courier New" w:cs="Courier New"/>
    </w:rPr>
  </w:style>
  <w:style w:type="character" w:styleId="49">
    <w:name w:val="HTML Typewriter"/>
    <w:basedOn w:val="11"/>
    <w:autoRedefine/>
    <w:qFormat/>
    <w:uiPriority w:val="0"/>
    <w:rPr>
      <w:rFonts w:ascii="Courier New" w:hAnsi="Courier New" w:cs="Courier New"/>
      <w:sz w:val="20"/>
      <w:szCs w:val="20"/>
    </w:rPr>
  </w:style>
  <w:style w:type="character" w:styleId="50">
    <w:name w:val="HTML Variable"/>
    <w:basedOn w:val="11"/>
    <w:autoRedefine/>
    <w:qFormat/>
    <w:uiPriority w:val="0"/>
    <w:rPr>
      <w:i/>
      <w:iCs/>
    </w:rPr>
  </w:style>
  <w:style w:type="character" w:styleId="51">
    <w:name w:val="Hyperlink"/>
    <w:basedOn w:val="11"/>
    <w:autoRedefine/>
    <w:qFormat/>
    <w:uiPriority w:val="0"/>
    <w:rPr>
      <w:color w:val="0000FF"/>
      <w:u w:val="single"/>
    </w:rPr>
  </w:style>
  <w:style w:type="paragraph" w:styleId="52">
    <w:name w:val="index 1"/>
    <w:basedOn w:val="1"/>
    <w:next w:val="1"/>
    <w:autoRedefine/>
    <w:qFormat/>
    <w:uiPriority w:val="0"/>
  </w:style>
  <w:style w:type="paragraph" w:styleId="53">
    <w:name w:val="index 2"/>
    <w:basedOn w:val="1"/>
    <w:next w:val="1"/>
    <w:autoRedefine/>
    <w:qFormat/>
    <w:uiPriority w:val="0"/>
    <w:pPr>
      <w:ind w:left="200" w:leftChars="200"/>
    </w:pPr>
  </w:style>
  <w:style w:type="paragraph" w:styleId="54">
    <w:name w:val="index 3"/>
    <w:basedOn w:val="1"/>
    <w:next w:val="1"/>
    <w:autoRedefine/>
    <w:qFormat/>
    <w:uiPriority w:val="0"/>
    <w:pPr>
      <w:ind w:left="400" w:leftChars="400"/>
    </w:pPr>
  </w:style>
  <w:style w:type="paragraph" w:styleId="55">
    <w:name w:val="index 4"/>
    <w:basedOn w:val="1"/>
    <w:next w:val="1"/>
    <w:autoRedefine/>
    <w:qFormat/>
    <w:uiPriority w:val="0"/>
    <w:pPr>
      <w:ind w:left="600" w:leftChars="600"/>
    </w:pPr>
  </w:style>
  <w:style w:type="paragraph" w:styleId="56">
    <w:name w:val="index 5"/>
    <w:basedOn w:val="1"/>
    <w:next w:val="1"/>
    <w:qFormat/>
    <w:uiPriority w:val="0"/>
    <w:pPr>
      <w:ind w:left="800" w:leftChars="800"/>
    </w:pPr>
  </w:style>
  <w:style w:type="paragraph" w:styleId="57">
    <w:name w:val="index 6"/>
    <w:basedOn w:val="1"/>
    <w:next w:val="1"/>
    <w:autoRedefine/>
    <w:qFormat/>
    <w:uiPriority w:val="0"/>
    <w:pPr>
      <w:ind w:left="1000" w:leftChars="1000"/>
    </w:pPr>
  </w:style>
  <w:style w:type="paragraph" w:styleId="58">
    <w:name w:val="index 7"/>
    <w:basedOn w:val="1"/>
    <w:next w:val="1"/>
    <w:autoRedefine/>
    <w:qFormat/>
    <w:uiPriority w:val="0"/>
    <w:pPr>
      <w:ind w:left="1200" w:leftChars="1200"/>
    </w:pPr>
  </w:style>
  <w:style w:type="paragraph" w:styleId="59">
    <w:name w:val="index 8"/>
    <w:basedOn w:val="1"/>
    <w:next w:val="1"/>
    <w:autoRedefine/>
    <w:qFormat/>
    <w:uiPriority w:val="0"/>
    <w:pPr>
      <w:ind w:left="1400" w:leftChars="1400"/>
    </w:pPr>
  </w:style>
  <w:style w:type="paragraph" w:styleId="60">
    <w:name w:val="index 9"/>
    <w:basedOn w:val="1"/>
    <w:next w:val="1"/>
    <w:qFormat/>
    <w:uiPriority w:val="0"/>
    <w:pPr>
      <w:ind w:left="1600" w:leftChars="1600"/>
    </w:pPr>
  </w:style>
  <w:style w:type="paragraph" w:styleId="61">
    <w:name w:val="index heading"/>
    <w:basedOn w:val="1"/>
    <w:next w:val="52"/>
    <w:autoRedefine/>
    <w:qFormat/>
    <w:uiPriority w:val="0"/>
    <w:rPr>
      <w:rFonts w:ascii="Arial" w:hAnsi="Arial" w:cs="Arial"/>
      <w:b/>
      <w:bCs/>
    </w:rPr>
  </w:style>
  <w:style w:type="character" w:styleId="62">
    <w:name w:val="line number"/>
    <w:basedOn w:val="11"/>
    <w:autoRedefine/>
    <w:qFormat/>
    <w:uiPriority w:val="0"/>
  </w:style>
  <w:style w:type="paragraph" w:styleId="63">
    <w:name w:val="List"/>
    <w:basedOn w:val="1"/>
    <w:autoRedefine/>
    <w:qFormat/>
    <w:uiPriority w:val="0"/>
    <w:pPr>
      <w:ind w:left="200" w:hanging="200" w:hangingChars="200"/>
    </w:pPr>
  </w:style>
  <w:style w:type="paragraph" w:styleId="64">
    <w:name w:val="List 2"/>
    <w:basedOn w:val="1"/>
    <w:autoRedefine/>
    <w:qFormat/>
    <w:uiPriority w:val="0"/>
    <w:pPr>
      <w:ind w:left="100" w:leftChars="200" w:hanging="200" w:hangingChars="200"/>
    </w:pPr>
  </w:style>
  <w:style w:type="paragraph" w:styleId="65">
    <w:name w:val="List 3"/>
    <w:basedOn w:val="1"/>
    <w:autoRedefine/>
    <w:qFormat/>
    <w:uiPriority w:val="0"/>
    <w:pPr>
      <w:ind w:left="100" w:leftChars="400" w:hanging="200" w:hangingChars="200"/>
    </w:pPr>
  </w:style>
  <w:style w:type="paragraph" w:styleId="66">
    <w:name w:val="List 4"/>
    <w:basedOn w:val="1"/>
    <w:autoRedefine/>
    <w:qFormat/>
    <w:uiPriority w:val="0"/>
    <w:pPr>
      <w:ind w:left="100" w:leftChars="600" w:hanging="200" w:hangingChars="200"/>
    </w:pPr>
  </w:style>
  <w:style w:type="paragraph" w:styleId="67">
    <w:name w:val="List 5"/>
    <w:basedOn w:val="1"/>
    <w:autoRedefine/>
    <w:qFormat/>
    <w:uiPriority w:val="0"/>
    <w:pPr>
      <w:ind w:left="100" w:leftChars="800" w:hanging="200" w:hangingChars="200"/>
    </w:pPr>
  </w:style>
  <w:style w:type="paragraph" w:styleId="68">
    <w:name w:val="List Bullet"/>
    <w:basedOn w:val="1"/>
    <w:autoRedefine/>
    <w:qFormat/>
    <w:uiPriority w:val="0"/>
    <w:pPr>
      <w:numPr>
        <w:ilvl w:val="0"/>
        <w:numId w:val="1"/>
      </w:numPr>
    </w:pPr>
  </w:style>
  <w:style w:type="paragraph" w:styleId="69">
    <w:name w:val="List Bullet 2"/>
    <w:basedOn w:val="1"/>
    <w:autoRedefine/>
    <w:qFormat/>
    <w:uiPriority w:val="0"/>
    <w:pPr>
      <w:numPr>
        <w:ilvl w:val="0"/>
        <w:numId w:val="2"/>
      </w:numPr>
    </w:pPr>
  </w:style>
  <w:style w:type="paragraph" w:styleId="70">
    <w:name w:val="List Bullet 3"/>
    <w:basedOn w:val="1"/>
    <w:autoRedefine/>
    <w:qFormat/>
    <w:uiPriority w:val="0"/>
    <w:pPr>
      <w:numPr>
        <w:ilvl w:val="0"/>
        <w:numId w:val="3"/>
      </w:numPr>
    </w:pPr>
  </w:style>
  <w:style w:type="paragraph" w:styleId="71">
    <w:name w:val="List Bullet 4"/>
    <w:basedOn w:val="1"/>
    <w:autoRedefine/>
    <w:qFormat/>
    <w:uiPriority w:val="0"/>
    <w:pPr>
      <w:numPr>
        <w:ilvl w:val="0"/>
        <w:numId w:val="4"/>
      </w:numPr>
    </w:pPr>
  </w:style>
  <w:style w:type="paragraph" w:styleId="72">
    <w:name w:val="List Bullet 5"/>
    <w:basedOn w:val="1"/>
    <w:autoRedefine/>
    <w:qFormat/>
    <w:uiPriority w:val="0"/>
    <w:pPr>
      <w:numPr>
        <w:ilvl w:val="0"/>
        <w:numId w:val="5"/>
      </w:numPr>
    </w:pPr>
  </w:style>
  <w:style w:type="paragraph" w:styleId="73">
    <w:name w:val="List Continue"/>
    <w:basedOn w:val="1"/>
    <w:autoRedefine/>
    <w:qFormat/>
    <w:uiPriority w:val="0"/>
    <w:pPr>
      <w:spacing w:after="120"/>
      <w:ind w:left="420" w:leftChars="200"/>
    </w:pPr>
  </w:style>
  <w:style w:type="paragraph" w:styleId="74">
    <w:name w:val="List Continue 2"/>
    <w:basedOn w:val="1"/>
    <w:autoRedefine/>
    <w:qFormat/>
    <w:uiPriority w:val="0"/>
    <w:pPr>
      <w:spacing w:after="120"/>
      <w:ind w:left="840" w:leftChars="400"/>
    </w:pPr>
  </w:style>
  <w:style w:type="paragraph" w:styleId="75">
    <w:name w:val="List Continue 3"/>
    <w:basedOn w:val="1"/>
    <w:autoRedefine/>
    <w:qFormat/>
    <w:uiPriority w:val="0"/>
    <w:pPr>
      <w:spacing w:after="120"/>
      <w:ind w:left="1260" w:leftChars="600"/>
    </w:pPr>
  </w:style>
  <w:style w:type="paragraph" w:styleId="76">
    <w:name w:val="List Continue 4"/>
    <w:basedOn w:val="1"/>
    <w:autoRedefine/>
    <w:qFormat/>
    <w:uiPriority w:val="0"/>
    <w:pPr>
      <w:spacing w:after="120"/>
      <w:ind w:left="1680" w:leftChars="800"/>
    </w:pPr>
  </w:style>
  <w:style w:type="paragraph" w:styleId="77">
    <w:name w:val="List Continue 5"/>
    <w:basedOn w:val="1"/>
    <w:autoRedefine/>
    <w:qFormat/>
    <w:uiPriority w:val="0"/>
    <w:pPr>
      <w:spacing w:after="120"/>
      <w:ind w:left="2100" w:leftChars="1000"/>
    </w:pPr>
  </w:style>
  <w:style w:type="paragraph" w:styleId="78">
    <w:name w:val="List Number"/>
    <w:basedOn w:val="1"/>
    <w:autoRedefine/>
    <w:qFormat/>
    <w:uiPriority w:val="0"/>
    <w:pPr>
      <w:numPr>
        <w:ilvl w:val="0"/>
        <w:numId w:val="6"/>
      </w:numPr>
    </w:pPr>
  </w:style>
  <w:style w:type="paragraph" w:styleId="79">
    <w:name w:val="List Number 2"/>
    <w:basedOn w:val="1"/>
    <w:autoRedefine/>
    <w:qFormat/>
    <w:uiPriority w:val="0"/>
    <w:pPr>
      <w:numPr>
        <w:ilvl w:val="0"/>
        <w:numId w:val="7"/>
      </w:numPr>
    </w:pPr>
  </w:style>
  <w:style w:type="paragraph" w:styleId="80">
    <w:name w:val="List Number 3"/>
    <w:basedOn w:val="1"/>
    <w:autoRedefine/>
    <w:qFormat/>
    <w:uiPriority w:val="0"/>
    <w:pPr>
      <w:numPr>
        <w:ilvl w:val="0"/>
        <w:numId w:val="8"/>
      </w:numPr>
    </w:pPr>
  </w:style>
  <w:style w:type="paragraph" w:styleId="81">
    <w:name w:val="List Number 4"/>
    <w:basedOn w:val="1"/>
    <w:autoRedefine/>
    <w:qFormat/>
    <w:uiPriority w:val="0"/>
    <w:pPr>
      <w:numPr>
        <w:ilvl w:val="0"/>
        <w:numId w:val="9"/>
      </w:numPr>
    </w:pPr>
  </w:style>
  <w:style w:type="paragraph" w:styleId="82">
    <w:name w:val="List Number 5"/>
    <w:basedOn w:val="1"/>
    <w:autoRedefine/>
    <w:qFormat/>
    <w:uiPriority w:val="0"/>
    <w:pPr>
      <w:numPr>
        <w:ilvl w:val="0"/>
        <w:numId w:val="10"/>
      </w:numPr>
    </w:pPr>
  </w:style>
  <w:style w:type="paragraph" w:styleId="83">
    <w:name w:val="macro"/>
    <w:autoRedefine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snapToGrid w:val="0"/>
    </w:pPr>
    <w:rPr>
      <w:rFonts w:ascii="Courier New" w:hAnsi="Courier New" w:cs="Courier New" w:eastAsiaTheme="minorEastAsia"/>
      <w:kern w:val="2"/>
      <w:sz w:val="24"/>
      <w:szCs w:val="24"/>
      <w:lang w:val="en-US" w:eastAsia="zh-CN" w:bidi="ar-SA"/>
    </w:rPr>
  </w:style>
  <w:style w:type="paragraph" w:styleId="84">
    <w:name w:val="Message Header"/>
    <w:basedOn w:val="1"/>
    <w:autoRedefine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="Arial" w:hAnsi="Arial" w:cs="Arial"/>
      <w:sz w:val="24"/>
      <w:szCs w:val="24"/>
    </w:rPr>
  </w:style>
  <w:style w:type="paragraph" w:styleId="85">
    <w:name w:val="Normal (Web)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szCs w:val="24"/>
      <w:lang w:val="en-US" w:eastAsia="zh-CN" w:bidi="ar"/>
    </w:rPr>
  </w:style>
  <w:style w:type="paragraph" w:styleId="86">
    <w:name w:val="Normal Indent"/>
    <w:basedOn w:val="1"/>
    <w:autoRedefine/>
    <w:qFormat/>
    <w:uiPriority w:val="0"/>
    <w:pPr>
      <w:ind w:firstLine="420" w:firstLineChars="200"/>
    </w:pPr>
  </w:style>
  <w:style w:type="paragraph" w:styleId="87">
    <w:name w:val="Note Heading"/>
    <w:basedOn w:val="1"/>
    <w:next w:val="1"/>
    <w:autoRedefine/>
    <w:qFormat/>
    <w:uiPriority w:val="0"/>
    <w:pPr>
      <w:jc w:val="center"/>
    </w:pPr>
  </w:style>
  <w:style w:type="character" w:styleId="88">
    <w:name w:val="page number"/>
    <w:basedOn w:val="11"/>
    <w:autoRedefine/>
    <w:qFormat/>
    <w:uiPriority w:val="0"/>
  </w:style>
  <w:style w:type="paragraph" w:styleId="89">
    <w:name w:val="Plain Text"/>
    <w:basedOn w:val="1"/>
    <w:autoRedefine/>
    <w:qFormat/>
    <w:uiPriority w:val="0"/>
    <w:rPr>
      <w:rFonts w:ascii="SimSun" w:hAnsi="Courier New" w:cs="Courier New"/>
      <w:szCs w:val="21"/>
    </w:rPr>
  </w:style>
  <w:style w:type="paragraph" w:styleId="90">
    <w:name w:val="Salutation"/>
    <w:basedOn w:val="1"/>
    <w:next w:val="1"/>
    <w:autoRedefine/>
    <w:qFormat/>
    <w:uiPriority w:val="0"/>
  </w:style>
  <w:style w:type="paragraph" w:styleId="91">
    <w:name w:val="Signature"/>
    <w:basedOn w:val="1"/>
    <w:autoRedefine/>
    <w:qFormat/>
    <w:uiPriority w:val="0"/>
    <w:pPr>
      <w:ind w:left="100" w:leftChars="2100"/>
    </w:pPr>
  </w:style>
  <w:style w:type="character" w:styleId="92">
    <w:name w:val="Strong"/>
    <w:basedOn w:val="11"/>
    <w:autoRedefine/>
    <w:qFormat/>
    <w:uiPriority w:val="0"/>
    <w:rPr>
      <w:b/>
      <w:bCs/>
    </w:rPr>
  </w:style>
  <w:style w:type="paragraph" w:styleId="93">
    <w:name w:val="Subtitle"/>
    <w:basedOn w:val="1"/>
    <w:autoRedefine/>
    <w:qFormat/>
    <w:uiPriority w:val="0"/>
    <w:pPr>
      <w:spacing w:before="240" w:after="60" w:line="312" w:lineRule="auto"/>
      <w:jc w:val="center"/>
      <w:outlineLvl w:val="1"/>
    </w:pPr>
    <w:rPr>
      <w:rFonts w:ascii="Arial" w:hAnsi="Arial" w:cs="Arial"/>
      <w:b/>
      <w:bCs/>
      <w:kern w:val="28"/>
      <w:sz w:val="32"/>
      <w:szCs w:val="32"/>
    </w:rPr>
  </w:style>
  <w:style w:type="table" w:styleId="94">
    <w:name w:val="Table 3D effects 1"/>
    <w:basedOn w:val="12"/>
    <w:autoRedefine/>
    <w:qFormat/>
    <w:uiPriority w:val="0"/>
    <w:pPr>
      <w:widowControl w:val="0"/>
      <w:jc w:val="both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FFFFFF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bottom w:val="single" w:color="FFFFFF" w:sz="6" w:space="0"/>
          <w:tl2br w:val="nil"/>
          <w:tr2bl w:val="nil"/>
        </w:tcBorders>
      </w:tcPr>
    </w:tblStylePr>
    <w:tblStylePr w:type="neCell">
      <w:tblPr/>
      <w:tcPr>
        <w:tcBorders>
          <w:left w:val="nil"/>
          <w:bottom w:val="nil"/>
          <w:tl2br w:val="nil"/>
          <w:tr2bl w:val="nil"/>
        </w:tcBorders>
      </w:tcPr>
    </w:tblStylePr>
    <w:tblStylePr w:type="nwCell">
      <w:tblPr/>
      <w:tcPr>
        <w:tcBorders>
          <w:left w:val="nil"/>
          <w:right w:val="nil"/>
          <w:tl2br w:val="nil"/>
          <w:tr2bl w:val="nil"/>
        </w:tcBorders>
      </w:tcPr>
    </w:tblStylePr>
    <w:tblStylePr w:type="seCell">
      <w:tblPr/>
      <w:tcPr>
        <w:tcBorders>
          <w:top w:val="nil"/>
          <w:bottom w:val="nil"/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op w:val="nil"/>
          <w:right w:val="nil"/>
          <w:tl2br w:val="nil"/>
          <w:tr2bl w:val="nil"/>
        </w:tcBorders>
      </w:tcPr>
    </w:tblStylePr>
  </w:style>
  <w:style w:type="table" w:styleId="95">
    <w:name w:val="Table 3D effects 2"/>
    <w:basedOn w:val="12"/>
    <w:autoRedefine/>
    <w:qFormat/>
    <w:uiPriority w:val="0"/>
    <w:pPr>
      <w:widowControl w:val="0"/>
      <w:jc w:val="both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6">
    <w:name w:val="Table 3D effects 3"/>
    <w:basedOn w:val="12"/>
    <w:qFormat/>
    <w:uiPriority w:val="0"/>
    <w:pPr>
      <w:widowControl w:val="0"/>
      <w:jc w:val="both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firstCol">
      <w:tblPr/>
      <w:tcPr>
        <w:tcBorders>
          <w:top w:val="nil"/>
          <w:left w:val="nil"/>
          <w:right w:val="single" w:color="808080" w:sz="6" w:space="0"/>
          <w:tl2br w:val="nil"/>
          <w:tr2bl w:val="nil"/>
        </w:tcBorders>
      </w:tcPr>
    </w:tblStylePr>
    <w:tblStylePr w:type="lastCol">
      <w:tblPr/>
      <w:tcPr>
        <w:tcBorders>
          <w:right w:val="single" w:color="FFFFFF" w:sz="6" w:space="0"/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left w:val="single" w:color="FFFFFF" w:sz="6" w:space="0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7">
    <w:name w:val="Table Classic 1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6" w:space="0"/>
          <w:tl2br w:val="nil"/>
          <w:tr2bl w:val="nil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98">
    <w:name w:val="Table Classic 2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99">
    <w:name w:val="Table Classic 3"/>
    <w:basedOn w:val="12"/>
    <w:qFormat/>
    <w:uiPriority w:val="0"/>
    <w:pPr>
      <w:widowControl w:val="0"/>
      <w:jc w:val="both"/>
    </w:pPr>
    <w:rPr>
      <w:color w:val="000080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100">
    <w:name w:val="Table Classic 4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left w:val="single" w:color="000000" w:sz="6" w:space="0"/>
          <w:tl2br w:val="nil"/>
          <w:tr2bl w:val="nil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01">
    <w:name w:val="Table Colorful 1"/>
    <w:basedOn w:val="12"/>
    <w:qFormat/>
    <w:uiPriority w:val="0"/>
    <w:pPr>
      <w:widowControl w:val="0"/>
      <w:jc w:val="both"/>
    </w:pPr>
    <w:rPr>
      <w:color w:val="FFFFFF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nwCell">
      <w:tblPr/>
      <w:tcPr>
        <w:tcBorders>
          <w:tl2br w:val="nil"/>
          <w:tr2bl w:val="nil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2">
    <w:name w:val="Table Colorful 2"/>
    <w:basedOn w:val="12"/>
    <w:qFormat/>
    <w:uiPriority w:val="0"/>
    <w:pPr>
      <w:widowControl w:val="0"/>
      <w:jc w:val="both"/>
    </w:p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il"/>
          <w:tr2bl w:val="nil"/>
        </w:tcBorders>
      </w:tcPr>
    </w:tblStylePr>
    <w:tblStylePr w:type="lastCol">
      <w:tblPr/>
      <w:tcPr>
        <w:tcBorders>
          <w:tl2br w:val="nil"/>
          <w:tr2bl w:val="nil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il"/>
          <w:tr2bl w:val="nil"/>
        </w:tcBorders>
      </w:tcPr>
    </w:tblStylePr>
  </w:style>
  <w:style w:type="table" w:styleId="103">
    <w:name w:val="Table Colorful 3"/>
    <w:basedOn w:val="12"/>
    <w:qFormat/>
    <w:uiPriority w:val="0"/>
    <w:pPr>
      <w:widowControl w:val="0"/>
      <w:jc w:val="both"/>
    </w:p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solid" w:color="008080" w:fill="FFFFFF"/>
      </w:tcPr>
    </w:tblStylePr>
    <w:tblStylePr w:type="firstCol">
      <w:tblPr/>
      <w:tcPr>
        <w:tcBorders>
          <w:bottom w:val="single" w:color="000000" w:sz="36" w:space="0"/>
          <w:right w:val="single" w:color="000000" w:sz="6" w:space="0"/>
          <w:tl2br w:val="nil"/>
          <w:tr2bl w:val="nil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04">
    <w:name w:val="Table Columns 1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0"/>
        <w:bCs w:val="0"/>
      </w:rPr>
      <w:tblPr/>
      <w:tcPr>
        <w:tcBorders>
          <w:left w:val="double" w:color="000000" w:sz="6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5">
    <w:name w:val="Table Columns 2"/>
    <w:basedOn w:val="12"/>
    <w:qFormat/>
    <w:uiPriority w:val="0"/>
    <w:pPr>
      <w:widowControl w:val="0"/>
      <w:jc w:val="both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6">
    <w:name w:val="Table Columns 3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color="00008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07">
    <w:name w:val="Table Columns 4"/>
    <w:basedOn w:val="12"/>
    <w:qFormat/>
    <w:uiPriority w:val="0"/>
    <w:pPr>
      <w:widowControl w:val="0"/>
      <w:jc w:val="both"/>
    </w:pPr>
    <w:tblPr>
      <w:tblStyleColBandSize w:val="1"/>
    </w:tblPr>
    <w:tblStylePr w:type="firstRow">
      <w:rPr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108">
    <w:name w:val="Table Columns 5"/>
    <w:basedOn w:val="12"/>
    <w:qFormat/>
    <w:uiPriority w:val="0"/>
    <w:pPr>
      <w:widowControl w:val="0"/>
      <w:jc w:val="both"/>
    </w:pPr>
    <w:tblPr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808080" w:sz="6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109">
    <w:name w:val="Table Contemporary"/>
    <w:basedOn w:val="12"/>
    <w:qFormat/>
    <w:uiPriority w:val="0"/>
    <w:pPr>
      <w:widowControl w:val="0"/>
      <w:jc w:val="both"/>
    </w:pPr>
    <w:tblPr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</w:style>
  <w:style w:type="table" w:styleId="110">
    <w:name w:val="Table Elegant"/>
    <w:basedOn w:val="12"/>
    <w:qFormat/>
    <w:uiPriority w:val="0"/>
    <w:pPr>
      <w:widowControl w:val="0"/>
      <w:jc w:val="both"/>
    </w:p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1">
    <w:name w:val="Table Grid"/>
    <w:basedOn w:val="12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12">
    <w:name w:val="Table Grid 1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3">
    <w:name w:val="Table Grid 2"/>
    <w:basedOn w:val="12"/>
    <w:qFormat/>
    <w:uiPriority w:val="0"/>
    <w:pPr>
      <w:widowControl w:val="0"/>
      <w:jc w:val="both"/>
    </w:p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14">
    <w:name w:val="Table Grid 3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5">
    <w:name w:val="Table Grid 4"/>
    <w:basedOn w:val="12"/>
    <w:qFormat/>
    <w:uiPriority w:val="0"/>
    <w:pPr>
      <w:widowControl w:val="0"/>
      <w:jc w:val="both"/>
    </w:p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left w:val="single" w:color="000000" w:sz="6" w:space="0"/>
          <w:tl2br w:val="nil"/>
          <w:tr2bl w:val="nil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16">
    <w:name w:val="Table Grid 5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7">
    <w:name w:val="Table Grid 6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6" w:space="0"/>
          <w:tl2br w:val="nil"/>
          <w:tr2bl w:val="nil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8">
    <w:name w:val="Table Grid 7"/>
    <w:basedOn w:val="12"/>
    <w:qFormat/>
    <w:uiPriority w:val="0"/>
    <w:pPr>
      <w:widowControl w:val="0"/>
      <w:jc w:val="both"/>
    </w:pPr>
    <w:rPr>
      <w:b/>
      <w:bCs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 w:val="0"/>
        <w:bCs w:val="0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lastCol">
      <w:rPr>
        <w:b w:val="0"/>
        <w:bCs w:val="0"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19">
    <w:name w:val="Table Grid 8"/>
    <w:basedOn w:val="12"/>
    <w:qFormat/>
    <w:uiPriority w:val="0"/>
    <w:pPr>
      <w:widowControl w:val="0"/>
      <w:jc w:val="both"/>
    </w:p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  <w:color w:val="auto"/>
      </w:rPr>
      <w:tblPr/>
      <w:tcPr>
        <w:tcBorders>
          <w:tl2br w:val="nil"/>
          <w:tr2bl w:val="nil"/>
        </w:tcBorders>
      </w:tcPr>
    </w:tblStylePr>
  </w:style>
  <w:style w:type="table" w:styleId="120">
    <w:name w:val="Table List 1"/>
    <w:basedOn w:val="12"/>
    <w:qFormat/>
    <w:uiPriority w:val="0"/>
    <w:pPr>
      <w:widowControl w:val="0"/>
      <w:jc w:val="both"/>
    </w:pPr>
    <w:tblPr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left w:val="single" w:color="000000" w:sz="6" w:space="0"/>
          <w:tl2br w:val="nil"/>
          <w:tr2bl w:val="nil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1">
    <w:name w:val="Table List 2"/>
    <w:basedOn w:val="12"/>
    <w:autoRedefine/>
    <w:qFormat/>
    <w:uiPriority w:val="0"/>
    <w:pPr>
      <w:widowControl w:val="0"/>
      <w:jc w:val="both"/>
    </w:pPr>
    <w:tblPr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left w:val="single" w:color="000000" w:sz="6" w:space="0"/>
          <w:tl2br w:val="nil"/>
          <w:tr2bl w:val="nil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2">
    <w:name w:val="Table List 3"/>
    <w:basedOn w:val="12"/>
    <w:autoRedefine/>
    <w:qFormat/>
    <w:uiPriority w:val="0"/>
    <w:pPr>
      <w:widowControl w:val="0"/>
      <w:jc w:val="both"/>
    </w:p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swCell">
      <w:rPr>
        <w:i/>
        <w:iCs/>
        <w:color w:val="000080"/>
      </w:rPr>
      <w:tblPr/>
      <w:tcPr>
        <w:tcBorders>
          <w:tl2br w:val="nil"/>
          <w:tr2bl w:val="nil"/>
        </w:tcBorders>
      </w:tcPr>
    </w:tblStylePr>
  </w:style>
  <w:style w:type="table" w:styleId="123">
    <w:name w:val="Table List 4"/>
    <w:basedOn w:val="12"/>
    <w:autoRedefine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left w:val="single" w:color="000000" w:sz="12" w:space="0"/>
          <w:tl2br w:val="nil"/>
          <w:tr2bl w:val="nil"/>
        </w:tcBorders>
        <w:shd w:val="solid" w:color="808080" w:fill="FFFFFF"/>
      </w:tcPr>
    </w:tblStylePr>
  </w:style>
  <w:style w:type="table" w:styleId="124">
    <w:name w:val="Table List 5"/>
    <w:basedOn w:val="12"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25">
    <w:name w:val="Table List 6"/>
    <w:basedOn w:val="12"/>
    <w:autoRedefine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tl2br w:val="nil"/>
          <w:tr2bl w:val="nil"/>
        </w:tcBorders>
        <w:shd w:val="pct25" w:color="000000" w:fill="FFFFFF"/>
      </w:tcPr>
    </w:tblStylePr>
    <w:tblStylePr w:type="nwCell">
      <w:tblPr/>
      <w:tcPr>
        <w:tcBorders>
          <w:tl2br w:val="single" w:color="000000" w:sz="6" w:space="0"/>
          <w:tr2bl w:val="nil"/>
        </w:tcBorders>
      </w:tcPr>
    </w:tblStylePr>
  </w:style>
  <w:style w:type="table" w:styleId="126">
    <w:name w:val="Table List 7"/>
    <w:basedOn w:val="12"/>
    <w:autoRedefine/>
    <w:qFormat/>
    <w:uiPriority w:val="0"/>
    <w:pPr>
      <w:widowControl w:val="0"/>
      <w:jc w:val="both"/>
    </w:pPr>
    <w:tblPr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left w:val="single" w:color="008000" w:sz="12" w:space="0"/>
          <w:tl2br w:val="nil"/>
          <w:tr2bl w:val="nil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0" w:color="000000" w:fill="FFFFFF"/>
      </w:tcPr>
    </w:tblStylePr>
    <w:tblStylePr w:type="band2Horz">
      <w:tblPr/>
      <w:tcPr>
        <w:tcBorders>
          <w:tl2br w:val="nil"/>
          <w:tr2bl w:val="nil"/>
        </w:tcBorders>
        <w:shd w:val="pct25" w:color="FFFF00" w:fill="FFFFFF"/>
      </w:tcPr>
    </w:tblStylePr>
  </w:style>
  <w:style w:type="table" w:styleId="127">
    <w:name w:val="Table List 8"/>
    <w:basedOn w:val="12"/>
    <w:autoRedefine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left w:val="single" w:color="000000" w:sz="6" w:space="0"/>
          <w:tl2br w:val="nil"/>
          <w:tr2bl w:val="nil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tcBorders>
          <w:tl2br w:val="nil"/>
          <w:tr2bl w:val="nil"/>
        </w:tcBorders>
        <w:shd w:val="pct25" w:color="FFFF00" w:fill="FFFFFF"/>
      </w:tcPr>
    </w:tblStylePr>
    <w:tblStylePr w:type="band2Horz">
      <w:tblPr/>
      <w:tcPr>
        <w:tcBorders>
          <w:tl2br w:val="nil"/>
          <w:tr2bl w:val="nil"/>
        </w:tcBorders>
        <w:shd w:val="pct50" w:color="FF0000" w:fill="FFFFFF"/>
      </w:tcPr>
    </w:tblStylePr>
    <w:tblStylePr w:type="nwCell">
      <w:tblPr/>
      <w:tcPr>
        <w:tcBorders>
          <w:tl2br w:val="single" w:color="auto" w:sz="6" w:space="0"/>
          <w:tr2bl w:val="nil"/>
        </w:tcBorders>
      </w:tcPr>
    </w:tblStylePr>
  </w:style>
  <w:style w:type="paragraph" w:styleId="128">
    <w:name w:val="table of authorities"/>
    <w:basedOn w:val="1"/>
    <w:next w:val="1"/>
    <w:autoRedefine/>
    <w:qFormat/>
    <w:uiPriority w:val="0"/>
    <w:pPr>
      <w:ind w:left="420" w:leftChars="200"/>
    </w:pPr>
  </w:style>
  <w:style w:type="paragraph" w:styleId="129">
    <w:name w:val="table of figures"/>
    <w:basedOn w:val="1"/>
    <w:next w:val="1"/>
    <w:autoRedefine/>
    <w:qFormat/>
    <w:uiPriority w:val="0"/>
    <w:pPr>
      <w:ind w:leftChars="200" w:hanging="200" w:hangingChars="200"/>
    </w:pPr>
  </w:style>
  <w:style w:type="table" w:styleId="130">
    <w:name w:val="Table Professional"/>
    <w:basedOn w:val="12"/>
    <w:autoRedefine/>
    <w:qFormat/>
    <w:uiPriority w:val="0"/>
    <w:pPr>
      <w:widowControl w:val="0"/>
      <w:jc w:val="both"/>
    </w:p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1">
    <w:name w:val="Table Simple 1"/>
    <w:basedOn w:val="12"/>
    <w:autoRedefine/>
    <w:qFormat/>
    <w:uiPriority w:val="0"/>
    <w:pPr>
      <w:widowControl w:val="0"/>
      <w:jc w:val="both"/>
    </w:p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left w:val="single" w:color="008000" w:sz="6" w:space="0"/>
          <w:tl2br w:val="nil"/>
          <w:tr2bl w:val="nil"/>
        </w:tcBorders>
      </w:tcPr>
    </w:tblStylePr>
    <w:tblStylePr w:type="lastRow">
      <w:tblPr/>
      <w:tcPr>
        <w:tcBorders>
          <w:top w:val="single" w:color="008000" w:sz="6" w:space="0"/>
          <w:tl2br w:val="nil"/>
          <w:tr2bl w:val="nil"/>
        </w:tcBorders>
      </w:tcPr>
    </w:tblStylePr>
  </w:style>
  <w:style w:type="table" w:styleId="132">
    <w:name w:val="Table Simple 2"/>
    <w:basedOn w:val="12"/>
    <w:autoRedefine/>
    <w:qFormat/>
    <w:uiPriority w:val="0"/>
    <w:pPr>
      <w:widowControl w:val="0"/>
      <w:jc w:val="both"/>
    </w:pPr>
    <w:tblPr/>
    <w:tblStylePr w:type="firstRow">
      <w:rPr>
        <w:b/>
        <w:bCs/>
      </w:rPr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bottom w:val="single" w:color="000000" w:sz="6" w:space="0"/>
          <w:tl2br w:val="nil"/>
          <w:tr2bl w:val="nil"/>
        </w:tcBorders>
      </w:tcPr>
    </w:tblStylePr>
    <w:tblStylePr w:type="neCell">
      <w:rPr>
        <w:b/>
        <w:bCs/>
      </w:rPr>
      <w:tblPr/>
      <w:tcPr>
        <w:tcBorders>
          <w:bottom w:val="nil"/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op w:val="nil"/>
          <w:tl2br w:val="nil"/>
          <w:tr2bl w:val="nil"/>
        </w:tcBorders>
      </w:tcPr>
    </w:tblStylePr>
  </w:style>
  <w:style w:type="table" w:styleId="133">
    <w:name w:val="Table Simple 3"/>
    <w:basedOn w:val="12"/>
    <w:qFormat/>
    <w:uiPriority w:val="0"/>
    <w:pPr>
      <w:widowControl w:val="0"/>
      <w:jc w:val="both"/>
    </w:p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il"/>
          <w:tr2bl w:val="nil"/>
        </w:tcBorders>
        <w:shd w:val="solid" w:color="000000" w:fill="FFFFFF"/>
      </w:tcPr>
    </w:tblStylePr>
  </w:style>
  <w:style w:type="table" w:styleId="134">
    <w:name w:val="Table Subtle 1"/>
    <w:basedOn w:val="12"/>
    <w:qFormat/>
    <w:uiPriority w:val="0"/>
    <w:pPr>
      <w:widowControl w:val="0"/>
      <w:jc w:val="both"/>
    </w:pPr>
    <w:tblPr>
      <w:tblStyleRowBandSize w:val="1"/>
    </w:tblPr>
    <w:tblStylePr w:type="firstRow">
      <w:tblPr/>
      <w:tcPr>
        <w:tcBorders>
          <w:top w:val="single" w:color="000000" w:sz="6" w:space="0"/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</w:tcPr>
    </w:tblStylePr>
    <w:tblStylePr w:type="band1Horz">
      <w:tblPr/>
      <w:tcPr>
        <w:tcBorders>
          <w:left w:val="single" w:color="000000" w:sz="6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5">
    <w:name w:val="Table Subtle 2"/>
    <w:basedOn w:val="12"/>
    <w:autoRedefine/>
    <w:qFormat/>
    <w:uiPriority w:val="0"/>
    <w:pPr>
      <w:widowControl w:val="0"/>
      <w:jc w:val="both"/>
    </w:p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left w:val="single" w:color="000000" w:sz="12" w:space="0"/>
          <w:tl2br w:val="nil"/>
          <w:tr2bl w:val="nil"/>
        </w:tcBorders>
      </w:tcPr>
    </w:tblStylePr>
    <w:tblStylePr w:type="lastRow">
      <w:tblPr/>
      <w:tcPr>
        <w:tcBorders>
          <w:top w:val="single" w:color="000000" w:sz="12" w:space="0"/>
          <w:tl2br w:val="nil"/>
          <w:tr2bl w:val="nil"/>
        </w:tcBorders>
      </w:tcPr>
    </w:tblStylePr>
    <w:tblStylePr w:type="firstCol">
      <w:tblPr/>
      <w:tcPr>
        <w:tcBorders>
          <w:right w:val="single" w:color="000000" w:sz="12" w:space="0"/>
          <w:tl2br w:val="nil"/>
          <w:tr2bl w:val="nil"/>
        </w:tcBorders>
        <w:shd w:val="pct25" w:color="008000" w:fill="FFFFFF"/>
      </w:tcPr>
    </w:tblStylePr>
    <w:tblStylePr w:type="lastCol">
      <w:tblPr/>
      <w:tcPr>
        <w:tcBorders>
          <w:bottom w:val="single" w:color="000000" w:sz="12" w:space="0"/>
          <w:tl2br w:val="nil"/>
          <w:tr2bl w:val="nil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swCell">
      <w:rPr>
        <w:b/>
        <w:bCs/>
      </w:rPr>
      <w:tblPr/>
      <w:tcPr>
        <w:tcBorders>
          <w:tl2br w:val="nil"/>
          <w:tr2bl w:val="nil"/>
        </w:tcBorders>
      </w:tcPr>
    </w:tblStylePr>
  </w:style>
  <w:style w:type="table" w:styleId="136">
    <w:name w:val="Table Theme"/>
    <w:basedOn w:val="12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137">
    <w:name w:val="Table Web 1"/>
    <w:basedOn w:val="12"/>
    <w:autoRedefine/>
    <w:qFormat/>
    <w:uiPriority w:val="0"/>
    <w:pPr>
      <w:widowControl w:val="0"/>
      <w:jc w:val="both"/>
    </w:p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8">
    <w:name w:val="Table Web 2"/>
    <w:basedOn w:val="12"/>
    <w:qFormat/>
    <w:uiPriority w:val="0"/>
    <w:pPr>
      <w:widowControl w:val="0"/>
      <w:jc w:val="both"/>
    </w:p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139">
    <w:name w:val="Table Web 3"/>
    <w:basedOn w:val="12"/>
    <w:autoRedefine/>
    <w:qFormat/>
    <w:uiPriority w:val="0"/>
    <w:pPr>
      <w:widowControl w:val="0"/>
      <w:jc w:val="both"/>
    </w:p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il"/>
          <w:tr2bl w:val="nil"/>
        </w:tcBorders>
      </w:tcPr>
    </w:tblStylePr>
  </w:style>
  <w:style w:type="paragraph" w:styleId="140">
    <w:name w:val="Title"/>
    <w:basedOn w:val="1"/>
    <w:qFormat/>
    <w:uiPriority w:val="0"/>
    <w:pPr>
      <w:spacing w:before="240" w:after="60"/>
      <w:jc w:val="center"/>
      <w:outlineLvl w:val="0"/>
    </w:pPr>
    <w:rPr>
      <w:rFonts w:ascii="Arial" w:hAnsi="Arial" w:cs="Arial"/>
      <w:b/>
      <w:bCs/>
      <w:sz w:val="32"/>
      <w:szCs w:val="32"/>
    </w:rPr>
  </w:style>
  <w:style w:type="paragraph" w:styleId="141">
    <w:name w:val="toa heading"/>
    <w:basedOn w:val="1"/>
    <w:next w:val="1"/>
    <w:qFormat/>
    <w:uiPriority w:val="0"/>
    <w:pPr>
      <w:spacing w:before="120"/>
    </w:pPr>
    <w:rPr>
      <w:rFonts w:ascii="Arial" w:hAnsi="Arial" w:cs="Arial"/>
      <w:sz w:val="24"/>
      <w:szCs w:val="24"/>
    </w:rPr>
  </w:style>
  <w:style w:type="paragraph" w:styleId="142">
    <w:name w:val="toc 1"/>
    <w:basedOn w:val="1"/>
    <w:next w:val="1"/>
    <w:autoRedefine/>
    <w:qFormat/>
    <w:uiPriority w:val="0"/>
  </w:style>
  <w:style w:type="paragraph" w:styleId="143">
    <w:name w:val="toc 2"/>
    <w:basedOn w:val="1"/>
    <w:next w:val="1"/>
    <w:autoRedefine/>
    <w:qFormat/>
    <w:uiPriority w:val="0"/>
    <w:pPr>
      <w:ind w:left="420" w:leftChars="200"/>
    </w:pPr>
  </w:style>
  <w:style w:type="paragraph" w:styleId="144">
    <w:name w:val="toc 3"/>
    <w:basedOn w:val="1"/>
    <w:next w:val="1"/>
    <w:autoRedefine/>
    <w:qFormat/>
    <w:uiPriority w:val="0"/>
    <w:pPr>
      <w:ind w:left="840" w:leftChars="400"/>
    </w:pPr>
  </w:style>
  <w:style w:type="paragraph" w:styleId="145">
    <w:name w:val="toc 4"/>
    <w:basedOn w:val="1"/>
    <w:next w:val="1"/>
    <w:autoRedefine/>
    <w:qFormat/>
    <w:uiPriority w:val="0"/>
    <w:pPr>
      <w:ind w:left="1260" w:leftChars="600"/>
    </w:pPr>
  </w:style>
  <w:style w:type="paragraph" w:styleId="146">
    <w:name w:val="toc 5"/>
    <w:basedOn w:val="1"/>
    <w:next w:val="1"/>
    <w:autoRedefine/>
    <w:qFormat/>
    <w:uiPriority w:val="0"/>
    <w:pPr>
      <w:ind w:left="1680" w:leftChars="800"/>
    </w:pPr>
  </w:style>
  <w:style w:type="paragraph" w:styleId="147">
    <w:name w:val="toc 6"/>
    <w:basedOn w:val="1"/>
    <w:next w:val="1"/>
    <w:autoRedefine/>
    <w:qFormat/>
    <w:uiPriority w:val="0"/>
    <w:pPr>
      <w:ind w:left="2100" w:leftChars="1000"/>
    </w:pPr>
  </w:style>
  <w:style w:type="paragraph" w:styleId="148">
    <w:name w:val="toc 7"/>
    <w:basedOn w:val="1"/>
    <w:next w:val="1"/>
    <w:autoRedefine/>
    <w:qFormat/>
    <w:uiPriority w:val="0"/>
    <w:pPr>
      <w:ind w:left="2520" w:leftChars="1200"/>
    </w:pPr>
  </w:style>
  <w:style w:type="paragraph" w:styleId="149">
    <w:name w:val="toc 8"/>
    <w:basedOn w:val="1"/>
    <w:next w:val="1"/>
    <w:autoRedefine/>
    <w:qFormat/>
    <w:uiPriority w:val="0"/>
    <w:pPr>
      <w:ind w:left="2940" w:leftChars="1400"/>
    </w:pPr>
  </w:style>
  <w:style w:type="paragraph" w:styleId="150">
    <w:name w:val="toc 9"/>
    <w:basedOn w:val="1"/>
    <w:next w:val="1"/>
    <w:autoRedefine/>
    <w:qFormat/>
    <w:uiPriority w:val="0"/>
    <w:pPr>
      <w:ind w:left="3360" w:leftChars="1600"/>
    </w:pPr>
  </w:style>
  <w:style w:type="table" w:styleId="151">
    <w:name w:val="Light Shading"/>
    <w:basedOn w:val="12"/>
    <w:qFormat/>
    <w:uiPriority w:val="60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sz="8" w:space="0"/>
          <w:left w:val="single" w:color="000000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styleId="152">
    <w:name w:val="Light Shading Accent 1"/>
    <w:basedOn w:val="12"/>
    <w:qFormat/>
    <w:uiPriority w:val="60"/>
    <w:rPr>
      <w:color w:val="365F91"/>
    </w:rPr>
    <w:tblPr>
      <w:tblBorders>
        <w:top w:val="single" w:color="4F81BD" w:sz="8" w:space="0"/>
        <w:bottom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sz="8" w:space="0"/>
          <w:left w:val="single" w:color="4F81B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153">
    <w:name w:val="Light Shading Accent 2"/>
    <w:basedOn w:val="12"/>
    <w:qFormat/>
    <w:uiPriority w:val="60"/>
    <w:rPr>
      <w:color w:val="943634"/>
    </w:rPr>
    <w:tblPr>
      <w:tblBorders>
        <w:top w:val="single" w:color="C0504D" w:sz="8" w:space="0"/>
        <w:bottom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sz="8" w:space="0"/>
          <w:left w:val="single" w:color="C0504D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154">
    <w:name w:val="Light Shading Accent 3"/>
    <w:basedOn w:val="12"/>
    <w:qFormat/>
    <w:uiPriority w:val="60"/>
    <w:rPr>
      <w:color w:val="76923C"/>
    </w:rPr>
    <w:tblPr>
      <w:tblBorders>
        <w:top w:val="single" w:color="9BBB59" w:sz="8" w:space="0"/>
        <w:bottom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sz="8" w:space="0"/>
          <w:left w:val="single" w:color="9BBB59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</w:style>
  <w:style w:type="table" w:styleId="155">
    <w:name w:val="Light Shading Accent 4"/>
    <w:basedOn w:val="12"/>
    <w:qFormat/>
    <w:uiPriority w:val="60"/>
    <w:rPr>
      <w:color w:val="5F497A"/>
    </w:rPr>
    <w:tblPr>
      <w:tblBorders>
        <w:top w:val="single" w:color="8064A2" w:sz="8" w:space="0"/>
        <w:bottom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sz="8" w:space="0"/>
          <w:left w:val="single" w:color="8064A2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</w:style>
  <w:style w:type="table" w:styleId="156">
    <w:name w:val="Light Shading Accent 5"/>
    <w:basedOn w:val="12"/>
    <w:qFormat/>
    <w:uiPriority w:val="60"/>
    <w:rPr>
      <w:color w:val="31849B"/>
    </w:rPr>
    <w:tblPr>
      <w:tblBorders>
        <w:top w:val="single" w:color="4BACC6" w:sz="8" w:space="0"/>
        <w:bottom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sz="8" w:space="0"/>
          <w:left w:val="single" w:color="4BACC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</w:style>
  <w:style w:type="table" w:styleId="157">
    <w:name w:val="Light Shading Accent 6"/>
    <w:basedOn w:val="12"/>
    <w:qFormat/>
    <w:uiPriority w:val="60"/>
    <w:rPr>
      <w:color w:val="E36C0A"/>
    </w:rPr>
    <w:tblPr>
      <w:tblBorders>
        <w:top w:val="single" w:color="F79646" w:sz="8" w:space="0"/>
        <w:bottom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sz="8" w:space="0"/>
          <w:left w:val="single" w:color="F79646" w:sz="8" w:space="0"/>
          <w:bottom w:val="nil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</w:style>
  <w:style w:type="table" w:styleId="158">
    <w:name w:val="Light List"/>
    <w:basedOn w:val="12"/>
    <w:qFormat/>
    <w:uiPriority w:val="61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</w:style>
  <w:style w:type="table" w:styleId="159">
    <w:name w:val="Light List Accent 1"/>
    <w:basedOn w:val="12"/>
    <w:qFormat/>
    <w:uiPriority w:val="61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</w:style>
  <w:style w:type="table" w:styleId="160">
    <w:name w:val="Light List Accent 2"/>
    <w:basedOn w:val="12"/>
    <w:qFormat/>
    <w:uiPriority w:val="61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</w:style>
  <w:style w:type="table" w:styleId="161">
    <w:name w:val="Light List Accent 3"/>
    <w:basedOn w:val="12"/>
    <w:qFormat/>
    <w:uiPriority w:val="61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</w:style>
  <w:style w:type="table" w:styleId="162">
    <w:name w:val="Light List Accent 4"/>
    <w:basedOn w:val="12"/>
    <w:qFormat/>
    <w:uiPriority w:val="61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</w:style>
  <w:style w:type="table" w:styleId="163">
    <w:name w:val="Light List Accent 5"/>
    <w:basedOn w:val="12"/>
    <w:qFormat/>
    <w:uiPriority w:val="61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</w:style>
  <w:style w:type="table" w:styleId="164">
    <w:name w:val="Light List Accent 6"/>
    <w:basedOn w:val="12"/>
    <w:qFormat/>
    <w:uiPriority w:val="61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</w:style>
  <w:style w:type="table" w:styleId="165">
    <w:name w:val="Light Grid"/>
    <w:basedOn w:val="12"/>
    <w:qFormat/>
    <w:uiPriority w:val="62"/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1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000000" w:sz="6" w:space="0"/>
          <w:left w:val="single" w:color="000000" w:sz="8" w:space="0"/>
          <w:bottom w:val="single" w:color="000000" w:sz="8" w:space="0"/>
          <w:right w:val="single" w:color="000000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</w:tcPr>
    </w:tblStylePr>
    <w:tblStylePr w:type="band1Vert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</w:tcBorders>
        <w:shd w:val="clear" w:color="auto" w:fill="C0C0C0"/>
      </w:tcPr>
    </w:tblStylePr>
    <w:tblStylePr w:type="band1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  <w:shd w:val="clear" w:color="auto" w:fill="C0C0C0"/>
      </w:tcPr>
    </w:tblStylePr>
    <w:tblStylePr w:type="band2Horz">
      <w:tblPr/>
      <w:tcPr>
        <w:tcBorders>
          <w:top w:val="single" w:color="000000" w:sz="8" w:space="0"/>
          <w:left w:val="single" w:color="000000" w:sz="8" w:space="0"/>
          <w:bottom w:val="single" w:color="000000" w:sz="8" w:space="0"/>
          <w:right w:val="single" w:color="000000" w:sz="8" w:space="0"/>
          <w:insideV w:val="single" w:sz="8" w:space="0"/>
        </w:tcBorders>
      </w:tcPr>
    </w:tblStylePr>
  </w:style>
  <w:style w:type="table" w:styleId="166">
    <w:name w:val="Light Grid Accent 1"/>
    <w:basedOn w:val="12"/>
    <w:qFormat/>
    <w:uiPriority w:val="62"/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1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F81BD" w:sz="6" w:space="0"/>
          <w:left w:val="single" w:color="4F81BD" w:sz="8" w:space="0"/>
          <w:bottom w:val="single" w:color="4F81BD" w:sz="8" w:space="0"/>
          <w:right w:val="single" w:color="4F81B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</w:tcPr>
    </w:tblStylePr>
    <w:tblStylePr w:type="band1Vert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</w:tcBorders>
        <w:shd w:val="clear" w:color="auto" w:fill="D3DFEE"/>
      </w:tcPr>
    </w:tblStylePr>
    <w:tblStylePr w:type="band1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  <w:shd w:val="clear" w:color="auto" w:fill="D3DFEE"/>
      </w:tcPr>
    </w:tblStylePr>
    <w:tblStylePr w:type="band2Horz">
      <w:tblPr/>
      <w:tcPr>
        <w:tcBorders>
          <w:top w:val="single" w:color="4F81BD" w:sz="8" w:space="0"/>
          <w:left w:val="single" w:color="4F81BD" w:sz="8" w:space="0"/>
          <w:bottom w:val="single" w:color="4F81BD" w:sz="8" w:space="0"/>
          <w:right w:val="single" w:color="4F81BD" w:sz="8" w:space="0"/>
          <w:insideV w:val="single" w:sz="8" w:space="0"/>
        </w:tcBorders>
      </w:tcPr>
    </w:tblStylePr>
  </w:style>
  <w:style w:type="table" w:styleId="167">
    <w:name w:val="Light Grid Accent 2"/>
    <w:basedOn w:val="12"/>
    <w:qFormat/>
    <w:uiPriority w:val="62"/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1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C0504D" w:sz="6" w:space="0"/>
          <w:left w:val="single" w:color="C0504D" w:sz="8" w:space="0"/>
          <w:bottom w:val="single" w:color="C0504D" w:sz="8" w:space="0"/>
          <w:right w:val="single" w:color="C0504D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</w:tcPr>
    </w:tblStylePr>
    <w:tblStylePr w:type="band1Vert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</w:tcBorders>
        <w:shd w:val="clear" w:color="auto" w:fill="EFD3D2"/>
      </w:tcPr>
    </w:tblStylePr>
    <w:tblStylePr w:type="band1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  <w:shd w:val="clear" w:color="auto" w:fill="EFD3D2"/>
      </w:tcPr>
    </w:tblStylePr>
    <w:tblStylePr w:type="band2Horz">
      <w:tblPr/>
      <w:tcPr>
        <w:tcBorders>
          <w:top w:val="single" w:color="C0504D" w:sz="8" w:space="0"/>
          <w:left w:val="single" w:color="C0504D" w:sz="8" w:space="0"/>
          <w:bottom w:val="single" w:color="C0504D" w:sz="8" w:space="0"/>
          <w:right w:val="single" w:color="C0504D" w:sz="8" w:space="0"/>
          <w:insideV w:val="single" w:sz="8" w:space="0"/>
        </w:tcBorders>
      </w:tcPr>
    </w:tblStylePr>
  </w:style>
  <w:style w:type="table" w:styleId="168">
    <w:name w:val="Light Grid Accent 3"/>
    <w:basedOn w:val="12"/>
    <w:qFormat/>
    <w:uiPriority w:val="62"/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1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9BBB59" w:sz="6" w:space="0"/>
          <w:left w:val="single" w:color="9BBB59" w:sz="8" w:space="0"/>
          <w:bottom w:val="single" w:color="9BBB59" w:sz="8" w:space="0"/>
          <w:right w:val="single" w:color="9BBB59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</w:tcPr>
    </w:tblStylePr>
    <w:tblStylePr w:type="band1Vert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</w:tcBorders>
        <w:shd w:val="clear" w:color="auto" w:fill="E6EED5"/>
      </w:tcPr>
    </w:tblStylePr>
    <w:tblStylePr w:type="band1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  <w:shd w:val="clear" w:color="auto" w:fill="E6EED5"/>
      </w:tcPr>
    </w:tblStylePr>
    <w:tblStylePr w:type="band2Horz">
      <w:tblPr/>
      <w:tcPr>
        <w:tcBorders>
          <w:top w:val="single" w:color="9BBB59" w:sz="8" w:space="0"/>
          <w:left w:val="single" w:color="9BBB59" w:sz="8" w:space="0"/>
          <w:bottom w:val="single" w:color="9BBB59" w:sz="8" w:space="0"/>
          <w:right w:val="single" w:color="9BBB59" w:sz="8" w:space="0"/>
          <w:insideV w:val="single" w:sz="8" w:space="0"/>
        </w:tcBorders>
      </w:tcPr>
    </w:tblStylePr>
  </w:style>
  <w:style w:type="table" w:styleId="169">
    <w:name w:val="Light Grid Accent 4"/>
    <w:basedOn w:val="12"/>
    <w:qFormat/>
    <w:uiPriority w:val="62"/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1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8064A2" w:sz="6" w:space="0"/>
          <w:left w:val="single" w:color="8064A2" w:sz="8" w:space="0"/>
          <w:bottom w:val="single" w:color="8064A2" w:sz="8" w:space="0"/>
          <w:right w:val="single" w:color="8064A2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</w:tcPr>
    </w:tblStylePr>
    <w:tblStylePr w:type="band1Vert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</w:tcBorders>
        <w:shd w:val="clear" w:color="auto" w:fill="DFD8E8"/>
      </w:tcPr>
    </w:tblStylePr>
    <w:tblStylePr w:type="band1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  <w:shd w:val="clear" w:color="auto" w:fill="DFD8E8"/>
      </w:tcPr>
    </w:tblStylePr>
    <w:tblStylePr w:type="band2Horz">
      <w:tblPr/>
      <w:tcPr>
        <w:tcBorders>
          <w:top w:val="single" w:color="8064A2" w:sz="8" w:space="0"/>
          <w:left w:val="single" w:color="8064A2" w:sz="8" w:space="0"/>
          <w:bottom w:val="single" w:color="8064A2" w:sz="8" w:space="0"/>
          <w:right w:val="single" w:color="8064A2" w:sz="8" w:space="0"/>
          <w:insideV w:val="single" w:sz="8" w:space="0"/>
        </w:tcBorders>
      </w:tcPr>
    </w:tblStylePr>
  </w:style>
  <w:style w:type="table" w:styleId="170">
    <w:name w:val="Light Grid Accent 5"/>
    <w:basedOn w:val="12"/>
    <w:qFormat/>
    <w:uiPriority w:val="62"/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1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4BACC6" w:sz="6" w:space="0"/>
          <w:left w:val="single" w:color="4BACC6" w:sz="8" w:space="0"/>
          <w:bottom w:val="single" w:color="4BACC6" w:sz="8" w:space="0"/>
          <w:right w:val="single" w:color="4BACC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</w:tcPr>
    </w:tblStylePr>
    <w:tblStylePr w:type="band1Vert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</w:tcBorders>
        <w:shd w:val="clear" w:color="auto" w:fill="D2EAF1"/>
      </w:tcPr>
    </w:tblStylePr>
    <w:tblStylePr w:type="band1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  <w:shd w:val="clear" w:color="auto" w:fill="D2EAF1"/>
      </w:tcPr>
    </w:tblStylePr>
    <w:tblStylePr w:type="band2Horz">
      <w:tblPr/>
      <w:tcPr>
        <w:tcBorders>
          <w:top w:val="single" w:color="4BACC6" w:sz="8" w:space="0"/>
          <w:left w:val="single" w:color="4BACC6" w:sz="8" w:space="0"/>
          <w:bottom w:val="single" w:color="4BACC6" w:sz="8" w:space="0"/>
          <w:right w:val="single" w:color="4BACC6" w:sz="8" w:space="0"/>
          <w:insideV w:val="single" w:sz="8" w:space="0"/>
        </w:tcBorders>
      </w:tcPr>
    </w:tblStylePr>
  </w:style>
  <w:style w:type="table" w:styleId="171">
    <w:name w:val="Light Grid Accent 6"/>
    <w:basedOn w:val="12"/>
    <w:qFormat/>
    <w:uiPriority w:val="62"/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blStylePr w:type="fir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1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lastRow">
      <w:pPr>
        <w:spacing w:before="0" w:after="0" w:line="240" w:lineRule="auto"/>
      </w:pPr>
      <w:rPr>
        <w:rFonts w:cs="Times New Roman"/>
        <w:b/>
        <w:bCs/>
      </w:rPr>
      <w:tblPr/>
      <w:tcPr>
        <w:tcBorders>
          <w:top w:val="double" w:color="F79646" w:sz="6" w:space="0"/>
          <w:left w:val="single" w:color="F79646" w:sz="8" w:space="0"/>
          <w:bottom w:val="single" w:color="F79646" w:sz="8" w:space="0"/>
          <w:right w:val="single" w:color="F79646" w:sz="8" w:space="0"/>
          <w:insideH w:val="nil"/>
          <w:insideV w:val="single" w:sz="8" w:space="0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</w:tcPr>
    </w:tblStylePr>
    <w:tblStylePr w:type="band1Vert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</w:tcBorders>
        <w:shd w:val="clear" w:color="auto" w:fill="FDE4D0"/>
      </w:tcPr>
    </w:tblStylePr>
    <w:tblStylePr w:type="band1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  <w:shd w:val="clear" w:color="auto" w:fill="FDE4D0"/>
      </w:tcPr>
    </w:tblStylePr>
    <w:tblStylePr w:type="band2Horz">
      <w:tblPr/>
      <w:tcPr>
        <w:tcBorders>
          <w:top w:val="single" w:color="F79646" w:sz="8" w:space="0"/>
          <w:left w:val="single" w:color="F79646" w:sz="8" w:space="0"/>
          <w:bottom w:val="single" w:color="F79646" w:sz="8" w:space="0"/>
          <w:right w:val="single" w:color="F79646" w:sz="8" w:space="0"/>
          <w:insideV w:val="single" w:sz="8" w:space="0"/>
        </w:tcBorders>
      </w:tcPr>
    </w:tblStylePr>
  </w:style>
  <w:style w:type="table" w:styleId="172">
    <w:name w:val="Medium Shading 1"/>
    <w:basedOn w:val="12"/>
    <w:qFormat/>
    <w:uiPriority w:val="63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404040" w:sz="8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sz="6" w:space="0"/>
          <w:left w:val="single" w:color="404040" w:sz="8" w:space="0"/>
          <w:bottom w:val="single" w:color="404040" w:sz="8" w:space="0"/>
          <w:right w:val="single" w:color="404040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3">
    <w:name w:val="Medium Shading 1 Accent 1"/>
    <w:basedOn w:val="12"/>
    <w:qFormat/>
    <w:uiPriority w:val="63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BA0CD" w:sz="8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sz="6" w:space="0"/>
          <w:left w:val="single" w:color="7BA0CD" w:sz="8" w:space="0"/>
          <w:bottom w:val="single" w:color="7BA0CD" w:sz="8" w:space="0"/>
          <w:right w:val="single" w:color="7BA0CD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4">
    <w:name w:val="Medium Shading 1 Accent 2"/>
    <w:basedOn w:val="12"/>
    <w:qFormat/>
    <w:uiPriority w:val="63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CF7B79" w:sz="8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sz="6" w:space="0"/>
          <w:left w:val="single" w:color="CF7B79" w:sz="8" w:space="0"/>
          <w:bottom w:val="single" w:color="CF7B79" w:sz="8" w:space="0"/>
          <w:right w:val="single" w:color="CF7B7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5">
    <w:name w:val="Medium Shading 1 Accent 3"/>
    <w:basedOn w:val="12"/>
    <w:qFormat/>
    <w:uiPriority w:val="63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B3CC82" w:sz="8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sz="6" w:space="0"/>
          <w:left w:val="single" w:color="B3CC82" w:sz="8" w:space="0"/>
          <w:bottom w:val="single" w:color="B3CC82" w:sz="8" w:space="0"/>
          <w:right w:val="single" w:color="B3CC82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6">
    <w:name w:val="Medium Shading 1 Accent 4"/>
    <w:basedOn w:val="12"/>
    <w:qFormat/>
    <w:uiPriority w:val="63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9F8AB9" w:sz="8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sz="6" w:space="0"/>
          <w:left w:val="single" w:color="9F8AB9" w:sz="8" w:space="0"/>
          <w:bottom w:val="single" w:color="9F8AB9" w:sz="8" w:space="0"/>
          <w:right w:val="single" w:color="9F8AB9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7">
    <w:name w:val="Medium Shading 1 Accent 5"/>
    <w:basedOn w:val="12"/>
    <w:qFormat/>
    <w:uiPriority w:val="63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78C0D4" w:sz="8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sz="6" w:space="0"/>
          <w:left w:val="single" w:color="78C0D4" w:sz="8" w:space="0"/>
          <w:bottom w:val="single" w:color="78C0D4" w:sz="8" w:space="0"/>
          <w:right w:val="single" w:color="78C0D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8">
    <w:name w:val="Medium Shading 1 Accent 6"/>
    <w:basedOn w:val="12"/>
    <w:qFormat/>
    <w:uiPriority w:val="63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F9B074" w:sz="8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sz="6" w:space="0"/>
          <w:left w:val="single" w:color="F9B074" w:sz="8" w:space="0"/>
          <w:bottom w:val="single" w:color="F9B074" w:sz="8" w:space="0"/>
          <w:right w:val="single" w:color="F9B074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79">
    <w:name w:val="Medium Shading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0">
    <w:name w:val="Medium Shading 2 Accent 1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1">
    <w:name w:val="Medium Shading 2 Accent 2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2">
    <w:name w:val="Medium Shading 2 Accent 3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3">
    <w:name w:val="Medium Shading 2 Accent 4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4">
    <w:name w:val="Medium Shading 2 Accent 5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5">
    <w:name w:val="Medium Shading 2 Accent 6"/>
    <w:basedOn w:val="12"/>
    <w:qFormat/>
    <w:uiPriority w:val="64"/>
    <w:tblPr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single" w:color="auto" w:sz="18" w:space="0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color w:val="FFFFFF"/>
      </w:rPr>
      <w:tblPr/>
      <w:tcPr>
        <w:tcBorders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color="auto" w:sz="18" w:space="0"/>
          <w:left w:val="single" w:color="auto" w:sz="18" w:space="0"/>
          <w:bottom w:val="nil"/>
          <w:right w:val="nil"/>
          <w:insideH w:val="nil"/>
          <w:insideV w:val="nil"/>
        </w:tcBorders>
      </w:tcPr>
    </w:tblStylePr>
  </w:style>
  <w:style w:type="table" w:styleId="186">
    <w:name w:val="Medium List 1"/>
    <w:basedOn w:val="12"/>
    <w:qFormat/>
    <w:uiPriority w:val="65"/>
    <w:rPr>
      <w:color w:val="000000"/>
    </w:rPr>
    <w:tblPr>
      <w:tblBorders>
        <w:top w:val="single" w:color="000000" w:sz="8" w:space="0"/>
        <w:bottom w:val="single" w:color="000000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000000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sz="8" w:space="0"/>
          <w:left w:val="single" w:color="000000" w:sz="8" w:space="0"/>
        </w:tcBorders>
      </w:tcPr>
    </w:tblStylePr>
    <w:tblStylePr w:type="band1Vert">
      <w:tblPr/>
      <w:tcPr>
        <w:shd w:val="clear" w:color="auto" w:fill="C0C0C0"/>
      </w:tcPr>
    </w:tblStylePr>
    <w:tblStylePr w:type="band1Horz">
      <w:tblPr/>
      <w:tcPr>
        <w:shd w:val="clear" w:color="auto" w:fill="C0C0C0"/>
      </w:tcPr>
    </w:tblStylePr>
  </w:style>
  <w:style w:type="table" w:styleId="187">
    <w:name w:val="Medium List 1 Accent 1"/>
    <w:basedOn w:val="12"/>
    <w:qFormat/>
    <w:uiPriority w:val="65"/>
    <w:rPr>
      <w:color w:val="000000"/>
    </w:rPr>
    <w:tblPr>
      <w:tblBorders>
        <w:top w:val="single" w:color="4F81BD" w:sz="8" w:space="0"/>
        <w:bottom w:val="single" w:color="4F81B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F81B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sz="8" w:space="0"/>
          <w:left w:val="single" w:color="4F81BD" w:sz="8" w:space="0"/>
        </w:tcBorders>
      </w:tcPr>
    </w:tblStylePr>
    <w:tblStylePr w:type="band1Vert">
      <w:tblPr/>
      <w:tcPr>
        <w:shd w:val="clear" w:color="auto" w:fill="D3DFEE"/>
      </w:tcPr>
    </w:tblStylePr>
    <w:tblStylePr w:type="band1Horz">
      <w:tblPr/>
      <w:tcPr>
        <w:shd w:val="clear" w:color="auto" w:fill="D3DFEE"/>
      </w:tcPr>
    </w:tblStylePr>
  </w:style>
  <w:style w:type="table" w:styleId="188">
    <w:name w:val="Medium List 1 Accent 2"/>
    <w:basedOn w:val="12"/>
    <w:qFormat/>
    <w:uiPriority w:val="65"/>
    <w:rPr>
      <w:color w:val="000000"/>
    </w:rPr>
    <w:tblPr>
      <w:tblBorders>
        <w:top w:val="single" w:color="C0504D" w:sz="8" w:space="0"/>
        <w:bottom w:val="single" w:color="C0504D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C0504D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sz="8" w:space="0"/>
          <w:left w:val="single" w:color="C0504D" w:sz="8" w:space="0"/>
        </w:tcBorders>
      </w:tcPr>
    </w:tblStylePr>
    <w:tblStylePr w:type="band1Vert">
      <w:tblPr/>
      <w:tcPr>
        <w:shd w:val="clear" w:color="auto" w:fill="EFD3D2"/>
      </w:tcPr>
    </w:tblStylePr>
    <w:tblStylePr w:type="band1Horz">
      <w:tblPr/>
      <w:tcPr>
        <w:shd w:val="clear" w:color="auto" w:fill="EFD3D2"/>
      </w:tcPr>
    </w:tblStylePr>
  </w:style>
  <w:style w:type="table" w:styleId="189">
    <w:name w:val="Medium List 1 Accent 3"/>
    <w:basedOn w:val="12"/>
    <w:qFormat/>
    <w:uiPriority w:val="65"/>
    <w:rPr>
      <w:color w:val="000000"/>
    </w:rPr>
    <w:tblPr>
      <w:tblBorders>
        <w:top w:val="single" w:color="9BBB59" w:sz="8" w:space="0"/>
        <w:bottom w:val="single" w:color="9BBB59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9BBB59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sz="8" w:space="0"/>
          <w:left w:val="single" w:color="9BBB59" w:sz="8" w:space="0"/>
        </w:tcBorders>
      </w:tcPr>
    </w:tblStylePr>
    <w:tblStylePr w:type="band1Vert">
      <w:tblPr/>
      <w:tcPr>
        <w:shd w:val="clear" w:color="auto" w:fill="E6EED5"/>
      </w:tcPr>
    </w:tblStylePr>
    <w:tblStylePr w:type="band1Horz">
      <w:tblPr/>
      <w:tcPr>
        <w:shd w:val="clear" w:color="auto" w:fill="E6EED5"/>
      </w:tcPr>
    </w:tblStylePr>
  </w:style>
  <w:style w:type="table" w:styleId="190">
    <w:name w:val="Medium List 1 Accent 4"/>
    <w:basedOn w:val="12"/>
    <w:uiPriority w:val="65"/>
    <w:rPr>
      <w:color w:val="000000"/>
    </w:rPr>
    <w:tblPr>
      <w:tblBorders>
        <w:top w:val="single" w:color="8064A2" w:sz="8" w:space="0"/>
        <w:bottom w:val="single" w:color="8064A2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8064A2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sz="8" w:space="0"/>
          <w:left w:val="single" w:color="8064A2" w:sz="8" w:space="0"/>
        </w:tcBorders>
      </w:tcPr>
    </w:tblStylePr>
    <w:tblStylePr w:type="band1Vert">
      <w:tblPr/>
      <w:tcPr>
        <w:shd w:val="clear" w:color="auto" w:fill="DFD8E8"/>
      </w:tcPr>
    </w:tblStylePr>
    <w:tblStylePr w:type="band1Horz">
      <w:tblPr/>
      <w:tcPr>
        <w:shd w:val="clear" w:color="auto" w:fill="DFD8E8"/>
      </w:tcPr>
    </w:tblStylePr>
  </w:style>
  <w:style w:type="table" w:styleId="191">
    <w:name w:val="Medium List 1 Accent 5"/>
    <w:basedOn w:val="12"/>
    <w:qFormat/>
    <w:uiPriority w:val="65"/>
    <w:rPr>
      <w:color w:val="000000"/>
    </w:rPr>
    <w:tblPr>
      <w:tblBorders>
        <w:top w:val="single" w:color="4BACC6" w:sz="8" w:space="0"/>
        <w:bottom w:val="single" w:color="4BACC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4BACC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sz="8" w:space="0"/>
          <w:left w:val="single" w:color="4BACC6" w:sz="8" w:space="0"/>
        </w:tcBorders>
      </w:tcPr>
    </w:tblStylePr>
    <w:tblStylePr w:type="band1Vert">
      <w:tblPr/>
      <w:tcPr>
        <w:shd w:val="clear" w:color="auto" w:fill="D2EAF1"/>
      </w:tcPr>
    </w:tblStylePr>
    <w:tblStylePr w:type="band1Horz">
      <w:tblPr/>
      <w:tcPr>
        <w:shd w:val="clear" w:color="auto" w:fill="D2EAF1"/>
      </w:tcPr>
    </w:tblStylePr>
  </w:style>
  <w:style w:type="table" w:styleId="192">
    <w:name w:val="Medium List 1 Accent 6"/>
    <w:basedOn w:val="12"/>
    <w:qFormat/>
    <w:uiPriority w:val="65"/>
    <w:rPr>
      <w:color w:val="000000"/>
    </w:rPr>
    <w:tblPr>
      <w:tblBorders>
        <w:top w:val="single" w:color="F79646" w:sz="8" w:space="0"/>
        <w:bottom w:val="single" w:color="F79646" w:sz="8" w:space="0"/>
      </w:tblBorders>
    </w:tblPr>
    <w:tblStylePr w:type="firstRow">
      <w:rPr>
        <w:rFonts w:cs="Times New Roman"/>
      </w:rPr>
      <w:tblPr/>
      <w:tcPr>
        <w:tcBorders>
          <w:top w:val="nil"/>
          <w:left w:val="single" w:color="F79646" w:sz="8" w:space="0"/>
        </w:tcBorders>
      </w:tcPr>
    </w:tblStylePr>
    <w:tblStylePr w:type="lastRow">
      <w:rPr>
        <w:b/>
        <w:bCs/>
        <w:color w:val="1F497D"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sz="8" w:space="0"/>
          <w:left w:val="single" w:color="F79646" w:sz="8" w:space="0"/>
        </w:tcBorders>
      </w:tcPr>
    </w:tblStylePr>
    <w:tblStylePr w:type="band1Vert">
      <w:tblPr/>
      <w:tcPr>
        <w:shd w:val="clear" w:color="auto" w:fill="FDE4D0"/>
      </w:tcPr>
    </w:tblStylePr>
    <w:tblStylePr w:type="band1Horz">
      <w:tblPr/>
      <w:tcPr>
        <w:shd w:val="clear" w:color="auto" w:fill="FDE4D0"/>
      </w:tcPr>
    </w:tblStylePr>
  </w:style>
  <w:style w:type="table" w:styleId="193">
    <w:name w:val="Medium Lis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000000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000000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000000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C0C0C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4">
    <w:name w:val="Medium List 2 Accent 1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F81B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F81B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F81B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5">
    <w:name w:val="Medium List 2 Accent 2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C0504D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C0504D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FD3D2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6">
    <w:name w:val="Medium List 2 Accent 3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9BBB59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9BBB59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7">
    <w:name w:val="Medium List 2 Accent 4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8064A2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8064A2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FD8E8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8">
    <w:name w:val="Medium List 2 Accent 5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4BACC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4BACC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D2EAF1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199">
    <w:name w:val="Medium List 2 Accent 6"/>
    <w:basedOn w:val="12"/>
    <w:qFormat/>
    <w:uiPriority w:val="66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color="F79646" w:sz="8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sz="8" w:space="0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nil"/>
          <w:bottom w:val="single" w:color="F79646" w:sz="8" w:space="0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tcBorders>
          <w:top w:val="nil"/>
          <w:left w:val="nil"/>
          <w:insideH w:val="nil"/>
          <w:insideV w:val="nil"/>
        </w:tcBorders>
        <w:shd w:val="clear" w:color="auto" w:fill="FDE4D0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200">
    <w:name w:val="Medium Grid 1"/>
    <w:basedOn w:val="12"/>
    <w:qFormat/>
    <w:uiPriority w:val="67"/>
    <w:tblPr>
      <w:tblBorders>
        <w:top w:val="single" w:color="404040" w:sz="8" w:space="0"/>
        <w:left w:val="single" w:color="404040" w:sz="8" w:space="0"/>
        <w:bottom w:val="single" w:color="404040" w:sz="8" w:space="0"/>
        <w:right w:val="single" w:color="404040" w:sz="8" w:space="0"/>
        <w:insideH w:val="single" w:color="404040" w:sz="8" w:space="0"/>
        <w:insideV w:val="single" w:color="404040" w:sz="8" w:space="0"/>
      </w:tblBorders>
    </w:tblPr>
    <w:tcPr>
      <w:shd w:val="clear" w:color="auto" w:fill="C0C0C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01">
    <w:name w:val="Medium Grid 1 Accent 1"/>
    <w:basedOn w:val="12"/>
    <w:uiPriority w:val="67"/>
    <w:tblPr>
      <w:tblBorders>
        <w:top w:val="single" w:color="7BA0CD" w:sz="8" w:space="0"/>
        <w:left w:val="single" w:color="7BA0CD" w:sz="8" w:space="0"/>
        <w:bottom w:val="single" w:color="7BA0CD" w:sz="8" w:space="0"/>
        <w:right w:val="single" w:color="7BA0CD" w:sz="8" w:space="0"/>
        <w:insideH w:val="single" w:color="7BA0CD" w:sz="8" w:space="0"/>
        <w:insideV w:val="single" w:color="7BA0CD" w:sz="8" w:space="0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02">
    <w:name w:val="Medium Grid 1 Accent 2"/>
    <w:basedOn w:val="12"/>
    <w:qFormat/>
    <w:uiPriority w:val="67"/>
    <w:tblPr>
      <w:tblBorders>
        <w:top w:val="single" w:color="CF7B79" w:sz="8" w:space="0"/>
        <w:left w:val="single" w:color="CF7B79" w:sz="8" w:space="0"/>
        <w:bottom w:val="single" w:color="CF7B79" w:sz="8" w:space="0"/>
        <w:right w:val="single" w:color="CF7B79" w:sz="8" w:space="0"/>
        <w:insideH w:val="single" w:color="CF7B79" w:sz="8" w:space="0"/>
        <w:insideV w:val="single" w:color="CF7B79" w:sz="8" w:space="0"/>
      </w:tblBorders>
    </w:tblPr>
    <w:tcPr>
      <w:shd w:val="clear" w:color="auto" w:fill="EFD3D2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03">
    <w:name w:val="Medium Grid 1 Accent 3"/>
    <w:basedOn w:val="12"/>
    <w:qFormat/>
    <w:uiPriority w:val="67"/>
    <w:tblPr>
      <w:tblBorders>
        <w:top w:val="single" w:color="B3CC82" w:sz="8" w:space="0"/>
        <w:left w:val="single" w:color="B3CC82" w:sz="8" w:space="0"/>
        <w:bottom w:val="single" w:color="B3CC82" w:sz="8" w:space="0"/>
        <w:right w:val="single" w:color="B3CC82" w:sz="8" w:space="0"/>
        <w:insideH w:val="single" w:color="B3CC82" w:sz="8" w:space="0"/>
        <w:insideV w:val="single" w:color="B3CC82" w:sz="8" w:space="0"/>
      </w:tblBorders>
    </w:tblPr>
    <w:tcPr>
      <w:shd w:val="clear" w:color="auto" w:fill="E6EED5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04">
    <w:name w:val="Medium Grid 1 Accent 4"/>
    <w:basedOn w:val="12"/>
    <w:qFormat/>
    <w:uiPriority w:val="67"/>
    <w:tblPr>
      <w:tblBorders>
        <w:top w:val="single" w:color="9F8AB9" w:sz="8" w:space="0"/>
        <w:left w:val="single" w:color="9F8AB9" w:sz="8" w:space="0"/>
        <w:bottom w:val="single" w:color="9F8AB9" w:sz="8" w:space="0"/>
        <w:right w:val="single" w:color="9F8AB9" w:sz="8" w:space="0"/>
        <w:insideH w:val="single" w:color="9F8AB9" w:sz="8" w:space="0"/>
        <w:insideV w:val="single" w:color="9F8AB9" w:sz="8" w:space="0"/>
      </w:tblBorders>
    </w:tblPr>
    <w:tcPr>
      <w:shd w:val="clear" w:color="auto" w:fill="DFD8E8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05">
    <w:name w:val="Medium Grid 1 Accent 5"/>
    <w:basedOn w:val="12"/>
    <w:qFormat/>
    <w:uiPriority w:val="67"/>
    <w:tblPr>
      <w:tblBorders>
        <w:top w:val="single" w:color="78C0D4" w:sz="8" w:space="0"/>
        <w:left w:val="single" w:color="78C0D4" w:sz="8" w:space="0"/>
        <w:bottom w:val="single" w:color="78C0D4" w:sz="8" w:space="0"/>
        <w:right w:val="single" w:color="78C0D4" w:sz="8" w:space="0"/>
        <w:insideH w:val="single" w:color="78C0D4" w:sz="8" w:space="0"/>
        <w:insideV w:val="single" w:color="78C0D4" w:sz="8" w:space="0"/>
      </w:tblBorders>
    </w:tblPr>
    <w:tcPr>
      <w:shd w:val="clear" w:color="auto" w:fill="D2EAF1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06">
    <w:name w:val="Medium Grid 1 Accent 6"/>
    <w:basedOn w:val="12"/>
    <w:qFormat/>
    <w:uiPriority w:val="67"/>
    <w:tblPr>
      <w:tblBorders>
        <w:top w:val="single" w:color="F9B074" w:sz="8" w:space="0"/>
        <w:left w:val="single" w:color="F9B074" w:sz="8" w:space="0"/>
        <w:bottom w:val="single" w:color="F9B074" w:sz="8" w:space="0"/>
        <w:right w:val="single" w:color="F9B074" w:sz="8" w:space="0"/>
        <w:insideH w:val="single" w:color="F9B074" w:sz="8" w:space="0"/>
        <w:insideV w:val="single" w:color="F9B074" w:sz="8" w:space="0"/>
      </w:tblBorders>
    </w:tblPr>
    <w:tcPr>
      <w:shd w:val="clear" w:color="auto" w:fill="FDE4D0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table" w:styleId="207">
    <w:name w:val="Medium Grid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000000" w:sz="8" w:space="0"/>
        <w:left w:val="single" w:color="000000" w:sz="8" w:space="0"/>
        <w:bottom w:val="single" w:color="000000" w:sz="8" w:space="0"/>
        <w:right w:val="single" w:color="000000" w:sz="8" w:space="0"/>
        <w:insideH w:val="single" w:color="000000" w:sz="8" w:space="0"/>
        <w:insideV w:val="single" w:color="000000" w:sz="8" w:space="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table" w:styleId="208">
    <w:name w:val="Medium Grid 2 Accent 1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F81BD" w:sz="8" w:space="0"/>
        <w:left w:val="single" w:color="4F81BD" w:sz="8" w:space="0"/>
        <w:bottom w:val="single" w:color="4F81BD" w:sz="8" w:space="0"/>
        <w:right w:val="single" w:color="4F81BD" w:sz="8" w:space="0"/>
        <w:insideH w:val="single" w:color="4F81BD" w:sz="8" w:space="0"/>
        <w:insideV w:val="single" w:color="4F81BD" w:sz="8" w:space="0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7BFDE"/>
      </w:tcPr>
    </w:tblStylePr>
    <w:tblStylePr w:type="nwCell">
      <w:tblPr/>
      <w:tcPr>
        <w:shd w:val="clear" w:color="auto" w:fill="FFFFFF"/>
      </w:tcPr>
    </w:tblStylePr>
  </w:style>
  <w:style w:type="table" w:styleId="209">
    <w:name w:val="Medium Grid 2 Accent 2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C0504D" w:sz="8" w:space="0"/>
        <w:left w:val="single" w:color="C0504D" w:sz="8" w:space="0"/>
        <w:bottom w:val="single" w:color="C0504D" w:sz="8" w:space="0"/>
        <w:right w:val="single" w:color="C0504D" w:sz="8" w:space="0"/>
        <w:insideH w:val="single" w:color="C0504D" w:sz="8" w:space="0"/>
        <w:insideV w:val="single" w:color="C0504D" w:sz="8" w:space="0"/>
      </w:tblBorders>
    </w:tblPr>
    <w:tcPr>
      <w:shd w:val="clear" w:color="auto" w:fill="EFD3D2"/>
    </w:tcPr>
    <w:tblStylePr w:type="firstRow">
      <w:rPr>
        <w:b/>
        <w:bCs/>
        <w:color w:val="000000"/>
      </w:rPr>
      <w:tblPr/>
      <w:tcPr>
        <w:shd w:val="clear" w:color="auto" w:fill="F8EDED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DFA7A6"/>
      </w:tcPr>
    </w:tblStylePr>
    <w:tblStylePr w:type="nwCell">
      <w:tblPr/>
      <w:tcPr>
        <w:shd w:val="clear" w:color="auto" w:fill="FFFFFF"/>
      </w:tcPr>
    </w:tblStylePr>
  </w:style>
  <w:style w:type="table" w:styleId="210">
    <w:name w:val="Medium Grid 2 Accent 3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9BBB59" w:sz="8" w:space="0"/>
        <w:left w:val="single" w:color="9BBB59" w:sz="8" w:space="0"/>
        <w:bottom w:val="single" w:color="9BBB59" w:sz="8" w:space="0"/>
        <w:right w:val="single" w:color="9BBB59" w:sz="8" w:space="0"/>
        <w:insideH w:val="single" w:color="9BBB59" w:sz="8" w:space="0"/>
        <w:insideV w:val="single" w:color="9BBB59" w:sz="8" w:space="0"/>
      </w:tblBorders>
    </w:tblPr>
    <w:tcPr>
      <w:shd w:val="clear" w:color="auto" w:fill="E6EED5"/>
    </w:tcPr>
    <w:tblStylePr w:type="firstRow">
      <w:rPr>
        <w:b/>
        <w:bCs/>
        <w:color w:val="000000"/>
      </w:rPr>
      <w:tblPr/>
      <w:tcPr>
        <w:shd w:val="clear" w:color="auto" w:fill="F5F8EE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CDDDAC"/>
      </w:tcPr>
    </w:tblStylePr>
    <w:tblStylePr w:type="nwCell">
      <w:tblPr/>
      <w:tcPr>
        <w:shd w:val="clear" w:color="auto" w:fill="FFFFFF"/>
      </w:tcPr>
    </w:tblStylePr>
  </w:style>
  <w:style w:type="table" w:styleId="211">
    <w:name w:val="Medium Grid 2 Accent 4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8064A2" w:sz="8" w:space="0"/>
        <w:left w:val="single" w:color="8064A2" w:sz="8" w:space="0"/>
        <w:bottom w:val="single" w:color="8064A2" w:sz="8" w:space="0"/>
        <w:right w:val="single" w:color="8064A2" w:sz="8" w:space="0"/>
        <w:insideH w:val="single" w:color="8064A2" w:sz="8" w:space="0"/>
        <w:insideV w:val="single" w:color="8064A2" w:sz="8" w:space="0"/>
      </w:tblBorders>
    </w:tblPr>
    <w:tcPr>
      <w:shd w:val="clear" w:color="auto" w:fill="DFD8E8"/>
    </w:tcPr>
    <w:tblStylePr w:type="firstRow">
      <w:rPr>
        <w:b/>
        <w:bCs/>
        <w:color w:val="000000"/>
      </w:rPr>
      <w:tblPr/>
      <w:tcPr>
        <w:shd w:val="clear" w:color="auto" w:fill="F2EFF6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BFB1D0"/>
      </w:tcPr>
    </w:tblStylePr>
    <w:tblStylePr w:type="nwCell">
      <w:tblPr/>
      <w:tcPr>
        <w:shd w:val="clear" w:color="auto" w:fill="FFFFFF"/>
      </w:tcPr>
    </w:tblStylePr>
  </w:style>
  <w:style w:type="table" w:styleId="212">
    <w:name w:val="Medium Grid 2 Accent 5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4BACC6" w:sz="8" w:space="0"/>
        <w:left w:val="single" w:color="4BACC6" w:sz="8" w:space="0"/>
        <w:bottom w:val="single" w:color="4BACC6" w:sz="8" w:space="0"/>
        <w:right w:val="single" w:color="4BACC6" w:sz="8" w:space="0"/>
        <w:insideH w:val="single" w:color="4BACC6" w:sz="8" w:space="0"/>
        <w:insideV w:val="single" w:color="4BACC6" w:sz="8" w:space="0"/>
      </w:tblBorders>
    </w:tblPr>
    <w:tcPr>
      <w:shd w:val="clear" w:color="auto" w:fill="D2EAF1"/>
    </w:tcPr>
    <w:tblStylePr w:type="firstRow">
      <w:rPr>
        <w:b/>
        <w:bCs/>
        <w:color w:val="000000"/>
      </w:rPr>
      <w:tblPr/>
      <w:tcPr>
        <w:shd w:val="clear" w:color="auto" w:fill="EDF6F9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A5D5E2"/>
      </w:tcPr>
    </w:tblStylePr>
    <w:tblStylePr w:type="nwCell">
      <w:tblPr/>
      <w:tcPr>
        <w:shd w:val="clear" w:color="auto" w:fill="FFFFFF"/>
      </w:tcPr>
    </w:tblStylePr>
  </w:style>
  <w:style w:type="table" w:styleId="213">
    <w:name w:val="Medium Grid 2 Accent 6"/>
    <w:basedOn w:val="12"/>
    <w:qFormat/>
    <w:uiPriority w:val="68"/>
    <w:rPr>
      <w:rFonts w:ascii="SimSun" w:hAnsi="SimSun" w:eastAsia="Courier New" w:cs="Times New Roman"/>
      <w:color w:val="000000"/>
    </w:rPr>
    <w:tblPr>
      <w:tblBorders>
        <w:top w:val="single" w:color="F79646" w:sz="8" w:space="0"/>
        <w:left w:val="single" w:color="F79646" w:sz="8" w:space="0"/>
        <w:bottom w:val="single" w:color="F79646" w:sz="8" w:space="0"/>
        <w:right w:val="single" w:color="F79646" w:sz="8" w:space="0"/>
        <w:insideH w:val="single" w:color="F79646" w:sz="8" w:space="0"/>
        <w:insideV w:val="single" w:color="F79646" w:sz="8" w:space="0"/>
      </w:tblBorders>
    </w:tblPr>
    <w:tcPr>
      <w:shd w:val="clear" w:color="auto" w:fill="FDE4D0"/>
    </w:tcPr>
    <w:tblStylePr w:type="firstRow">
      <w:rPr>
        <w:b/>
        <w:bCs/>
        <w:color w:val="000000"/>
      </w:rPr>
      <w:tblPr/>
      <w:tcPr>
        <w:shd w:val="clear" w:color="auto" w:fill="FEF4EC"/>
      </w:tcPr>
    </w:tblStylePr>
    <w:tblStylePr w:type="lastRow">
      <w:rPr>
        <w:b/>
        <w:bCs/>
        <w:color w:val="000000"/>
      </w:rPr>
      <w:tblPr/>
      <w:tcPr>
        <w:tcBorders>
          <w:top w:val="single" w:color="000000" w:sz="12" w:space="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tcBorders>
          <w:insideH w:val="single" w:sz="6" w:space="0"/>
          <w:insideV w:val="single" w:sz="6" w:space="0"/>
        </w:tcBorders>
        <w:shd w:val="clear" w:color="auto" w:fill="FBCAA2"/>
      </w:tcPr>
    </w:tblStylePr>
    <w:tblStylePr w:type="nwCell">
      <w:tblPr/>
      <w:tcPr>
        <w:shd w:val="clear" w:color="auto" w:fill="FFFFFF"/>
      </w:tcPr>
    </w:tblStylePr>
  </w:style>
  <w:style w:type="table" w:styleId="214">
    <w:name w:val="Medium Grid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C0C0C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000000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000000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80808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808080"/>
      </w:tcPr>
    </w:tblStylePr>
  </w:style>
  <w:style w:type="table" w:styleId="215">
    <w:name w:val="Medium Grid 3 Accent 1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7BFDE"/>
      </w:tcPr>
    </w:tblStylePr>
  </w:style>
  <w:style w:type="table" w:styleId="216">
    <w:name w:val="Medium Grid 3 Accent 2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FD3D2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C0504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C0504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C0504D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DFA7A6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DFA7A6"/>
      </w:tcPr>
    </w:tblStylePr>
  </w:style>
  <w:style w:type="table" w:styleId="217">
    <w:name w:val="Medium Grid 3 Accent 3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CDDDAC"/>
      </w:tcPr>
    </w:tblStylePr>
  </w:style>
  <w:style w:type="table" w:styleId="218">
    <w:name w:val="Medium Grid 3 Accent 4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FD8E8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8064A2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8064A2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8064A2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BFB1D0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BFB1D0"/>
      </w:tcPr>
    </w:tblStylePr>
  </w:style>
  <w:style w:type="table" w:styleId="219">
    <w:name w:val="Medium Grid 3 Accent 5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A5D5E2"/>
      </w:tcPr>
    </w:tblStylePr>
  </w:style>
  <w:style w:type="table" w:styleId="220">
    <w:name w:val="Medium Grid 3 Accent 6"/>
    <w:basedOn w:val="12"/>
    <w:qFormat/>
    <w:uiPriority w:val="69"/>
    <w:tblPr>
      <w:tblBorders>
        <w:top w:val="single" w:color="FFFFFF" w:sz="8" w:space="0"/>
        <w:left w:val="single" w:color="FFFFFF" w:sz="8" w:space="0"/>
        <w:bottom w:val="single" w:color="FFFFFF" w:sz="8" w:space="0"/>
        <w:right w:val="single" w:color="FFFFFF" w:sz="8" w:space="0"/>
        <w:insideH w:val="single" w:color="FFFFFF" w:sz="6" w:space="0"/>
        <w:insideV w:val="single" w:color="FFFFFF" w:sz="6" w:space="0"/>
      </w:tblBorders>
    </w:tblPr>
    <w:tcPr>
      <w:shd w:val="clear" w:color="auto" w:fill="FDE4D0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color="FFFFFF" w:sz="8" w:space="0"/>
          <w:left w:val="single" w:color="FFFFFF" w:sz="24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color="FFFFFF" w:sz="24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single" w:sz="8" w:space="0"/>
        </w:tcBorders>
        <w:shd w:val="clear" w:color="auto" w:fill="F7964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bottom w:val="single" w:color="FFFFFF" w:sz="8" w:space="0"/>
          <w:right w:val="single" w:color="FFFFFF" w:sz="24" w:space="0"/>
          <w:insideH w:val="nil"/>
          <w:insideV w:val="nil"/>
        </w:tcBorders>
        <w:shd w:val="clear" w:color="auto" w:fill="F7964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nil"/>
          <w:bottom w:val="single" w:color="FFFFFF" w:sz="24" w:space="0"/>
          <w:right w:val="nil"/>
          <w:insideH w:val="nil"/>
          <w:insideV w:val="nil"/>
        </w:tcBorders>
        <w:shd w:val="clear" w:color="auto" w:fill="F79646"/>
      </w:tcPr>
    </w:tblStylePr>
    <w:tblStylePr w:type="band1Vert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nil"/>
          <w:insideV w:val="nil"/>
        </w:tcBorders>
        <w:shd w:val="clear" w:color="auto" w:fill="FBCAA2"/>
      </w:tcPr>
    </w:tblStylePr>
    <w:tblStylePr w:type="band1Horz">
      <w:tblPr/>
      <w:tcPr>
        <w:tcBorders>
          <w:top w:val="single" w:color="FFFFFF" w:sz="8" w:space="0"/>
          <w:left w:val="single" w:color="FFFFFF" w:sz="8" w:space="0"/>
          <w:bottom w:val="single" w:color="FFFFFF" w:sz="8" w:space="0"/>
          <w:right w:val="single" w:color="FFFFFF" w:sz="8" w:space="0"/>
          <w:insideH w:val="single" w:sz="8" w:space="0"/>
          <w:insideV w:val="single" w:sz="8" w:space="0"/>
        </w:tcBorders>
        <w:shd w:val="clear" w:color="auto" w:fill="FBCAA2"/>
      </w:tcPr>
    </w:tblStylePr>
  </w:style>
  <w:style w:type="table" w:styleId="221">
    <w:name w:val="Dark List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000000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000000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</w:style>
  <w:style w:type="table" w:styleId="222">
    <w:name w:val="Dark List Accent 1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F81B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43F60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65F91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65F91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/>
      </w:tcPr>
    </w:tblStylePr>
  </w:style>
  <w:style w:type="table" w:styleId="223">
    <w:name w:val="Dark List Accent 2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C0504D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622423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943634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943634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/>
      </w:tcPr>
    </w:tblStylePr>
  </w:style>
  <w:style w:type="table" w:styleId="224">
    <w:name w:val="Dark List Accent 3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9BBB59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4E6128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76923C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76923C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/>
      </w:tcPr>
    </w:tblStylePr>
  </w:style>
  <w:style w:type="table" w:styleId="225">
    <w:name w:val="Dark List Accent 4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8064A2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3F3151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5F497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5F497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/>
      </w:tcPr>
    </w:tblStylePr>
  </w:style>
  <w:style w:type="table" w:styleId="226">
    <w:name w:val="Dark List Accent 5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4BACC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205867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31849B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31849B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/>
      </w:tcPr>
    </w:tblStylePr>
  </w:style>
  <w:style w:type="table" w:styleId="227">
    <w:name w:val="Dark List Accent 6"/>
    <w:basedOn w:val="12"/>
    <w:qFormat/>
    <w:uiPriority w:val="70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single" w:color="FFFFFF" w:sz="18" w:space="0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color="FFFFFF" w:sz="18" w:space="0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sz="18" w:space="0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nil"/>
          <w:bottom w:val="single" w:color="FFFFFF" w:sz="18" w:space="0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table" w:styleId="228">
    <w:name w:val="Colorful Shading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000000" w:sz="4" w:space="0"/>
        <w:bottom w:val="single" w:color="000000" w:sz="4" w:space="0"/>
        <w:right w:val="single" w:color="000000" w:sz="4" w:space="0"/>
        <w:insideH w:val="single" w:color="FFFFFF" w:sz="4" w:space="0"/>
        <w:insideV w:val="single" w:color="FFFFFF" w:sz="4" w:space="0"/>
      </w:tblBorders>
    </w:tblPr>
    <w:tcPr>
      <w:shd w:val="clear" w:color="auto" w:fill="E6E6E6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00000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00000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80808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29">
    <w:name w:val="Colorful Shading Accent 1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4F81BD" w:sz="4" w:space="0"/>
        <w:bottom w:val="single" w:color="4F81BD" w:sz="4" w:space="0"/>
        <w:right w:val="single" w:color="4F81BD" w:sz="4" w:space="0"/>
        <w:insideH w:val="single" w:color="FFFFFF" w:sz="4" w:space="0"/>
        <w:insideV w:val="single" w:color="FFFFFF" w:sz="4" w:space="0"/>
      </w:tblBorders>
    </w:tblPr>
    <w:tcPr>
      <w:shd w:val="clear" w:color="auto" w:fill="EDF2F8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C4C74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C4C74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/>
      </w:tcPr>
    </w:tblStylePr>
    <w:tblStylePr w:type="band1Vert">
      <w:tblPr/>
      <w:tcPr>
        <w:shd w:val="clear" w:color="auto" w:fill="B8CCE4"/>
      </w:tcPr>
    </w:tblStylePr>
    <w:tblStylePr w:type="band1Horz">
      <w:tblPr/>
      <w:tcPr>
        <w:shd w:val="clear" w:color="auto" w:fill="A7BFDE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0">
    <w:name w:val="Colorful Shading Accent 2"/>
    <w:basedOn w:val="12"/>
    <w:qFormat/>
    <w:uiPriority w:val="71"/>
    <w:rPr>
      <w:color w:val="000000"/>
    </w:rPr>
    <w:tblPr>
      <w:tblBorders>
        <w:top w:val="single" w:color="C0504D" w:sz="24" w:space="0"/>
        <w:left w:val="single" w:color="C0504D" w:sz="4" w:space="0"/>
        <w:bottom w:val="single" w:color="C0504D" w:sz="4" w:space="0"/>
        <w:right w:val="single" w:color="C0504D" w:sz="4" w:space="0"/>
        <w:insideH w:val="single" w:color="FFFFFF" w:sz="4" w:space="0"/>
        <w:insideV w:val="single" w:color="FFFFFF" w:sz="4" w:space="0"/>
      </w:tblBorders>
    </w:tblPr>
    <w:tcPr>
      <w:shd w:val="clear" w:color="auto" w:fill="F8EDED"/>
    </w:tcPr>
    <w:tblStylePr w:type="firstRow">
      <w:rPr>
        <w:b/>
        <w:bCs/>
      </w:rPr>
      <w:tblPr/>
      <w:tcPr>
        <w:tcBorders>
          <w:top w:val="nil"/>
          <w:left w:val="single" w:color="C0504D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772C2A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772C2A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/>
      </w:tcPr>
    </w:tblStylePr>
    <w:tblStylePr w:type="band1Vert">
      <w:tblPr/>
      <w:tcPr>
        <w:shd w:val="clear" w:color="auto" w:fill="E5B8B7"/>
      </w:tcPr>
    </w:tblStylePr>
    <w:tblStylePr w:type="band1Horz">
      <w:tblPr/>
      <w:tcPr>
        <w:shd w:val="clear" w:color="auto" w:fill="DFA7A6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1">
    <w:name w:val="Colorful Shading Accent 3"/>
    <w:basedOn w:val="12"/>
    <w:qFormat/>
    <w:uiPriority w:val="71"/>
    <w:rPr>
      <w:color w:val="000000"/>
    </w:rPr>
    <w:tblPr>
      <w:tblBorders>
        <w:top w:val="single" w:color="8064A2" w:sz="24" w:space="0"/>
        <w:left w:val="single" w:color="9BBB59" w:sz="4" w:space="0"/>
        <w:bottom w:val="single" w:color="9BBB59" w:sz="4" w:space="0"/>
        <w:right w:val="single" w:color="9BBB59" w:sz="4" w:space="0"/>
        <w:insideH w:val="single" w:color="FFFFFF" w:sz="4" w:space="0"/>
        <w:insideV w:val="single" w:color="FFFFFF" w:sz="4" w:space="0"/>
      </w:tblBorders>
    </w:tblPr>
    <w:tcPr>
      <w:shd w:val="clear" w:color="auto" w:fill="F5F8EE"/>
    </w:tcPr>
    <w:tblStylePr w:type="firstRow">
      <w:rPr>
        <w:b/>
        <w:bCs/>
      </w:rPr>
      <w:tblPr/>
      <w:tcPr>
        <w:tcBorders>
          <w:top w:val="nil"/>
          <w:left w:val="single" w:color="8064A2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5E7530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5E7530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/>
      </w:tcPr>
    </w:tblStylePr>
    <w:tblStylePr w:type="band1Vert">
      <w:tblPr/>
      <w:tcPr>
        <w:shd w:val="clear" w:color="auto" w:fill="D6E3BC"/>
      </w:tcPr>
    </w:tblStylePr>
    <w:tblStylePr w:type="band1Horz">
      <w:tblPr/>
      <w:tcPr>
        <w:shd w:val="clear" w:color="auto" w:fill="CDDDAC"/>
      </w:tcPr>
    </w:tblStylePr>
  </w:style>
  <w:style w:type="table" w:styleId="232">
    <w:name w:val="Colorful Shading Accent 4"/>
    <w:basedOn w:val="12"/>
    <w:qFormat/>
    <w:uiPriority w:val="71"/>
    <w:rPr>
      <w:color w:val="000000"/>
    </w:rPr>
    <w:tblPr>
      <w:tblBorders>
        <w:top w:val="single" w:color="9BBB59" w:sz="24" w:space="0"/>
        <w:left w:val="single" w:color="8064A2" w:sz="4" w:space="0"/>
        <w:bottom w:val="single" w:color="8064A2" w:sz="4" w:space="0"/>
        <w:right w:val="single" w:color="8064A2" w:sz="4" w:space="0"/>
        <w:insideH w:val="single" w:color="FFFFFF" w:sz="4" w:space="0"/>
        <w:insideV w:val="single" w:color="FFFFFF" w:sz="4" w:space="0"/>
      </w:tblBorders>
    </w:tblPr>
    <w:tcPr>
      <w:shd w:val="clear" w:color="auto" w:fill="F2EFF6"/>
    </w:tcPr>
    <w:tblStylePr w:type="firstRow">
      <w:rPr>
        <w:b/>
        <w:bCs/>
      </w:rPr>
      <w:tblPr/>
      <w:tcPr>
        <w:tcBorders>
          <w:top w:val="nil"/>
          <w:left w:val="single" w:color="9BBB59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4C3B62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4C3B62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/>
      </w:tcPr>
    </w:tblStylePr>
    <w:tblStylePr w:type="band1Vert">
      <w:tblPr/>
      <w:tcPr>
        <w:shd w:val="clear" w:color="auto" w:fill="CCC0D9"/>
      </w:tcPr>
    </w:tblStylePr>
    <w:tblStylePr w:type="band1Horz">
      <w:tblPr/>
      <w:tcPr>
        <w:shd w:val="clear" w:color="auto" w:fill="BFB1D0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3">
    <w:name w:val="Colorful Shading Accent 5"/>
    <w:basedOn w:val="12"/>
    <w:qFormat/>
    <w:uiPriority w:val="71"/>
    <w:rPr>
      <w:color w:val="000000"/>
    </w:rPr>
    <w:tblPr>
      <w:tblBorders>
        <w:top w:val="single" w:color="F79646" w:sz="24" w:space="0"/>
        <w:left w:val="single" w:color="4BACC6" w:sz="4" w:space="0"/>
        <w:bottom w:val="single" w:color="4BACC6" w:sz="4" w:space="0"/>
        <w:right w:val="single" w:color="4BACC6" w:sz="4" w:space="0"/>
        <w:insideH w:val="single" w:color="FFFFFF" w:sz="4" w:space="0"/>
        <w:insideV w:val="single" w:color="FFFFFF" w:sz="4" w:space="0"/>
      </w:tblBorders>
    </w:tblPr>
    <w:tcPr>
      <w:shd w:val="clear" w:color="auto" w:fill="EDF6F9"/>
    </w:tcPr>
    <w:tblStylePr w:type="firstRow">
      <w:rPr>
        <w:b/>
        <w:bCs/>
      </w:rPr>
      <w:tblPr/>
      <w:tcPr>
        <w:tcBorders>
          <w:top w:val="nil"/>
          <w:left w:val="single" w:color="F7964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276A7C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276A7C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/>
      </w:tcPr>
    </w:tblStylePr>
    <w:tblStylePr w:type="band1Vert">
      <w:tblPr/>
      <w:tcPr>
        <w:shd w:val="clear" w:color="auto" w:fill="B6DDE8"/>
      </w:tcPr>
    </w:tblStylePr>
    <w:tblStylePr w:type="band1Horz">
      <w:tblPr/>
      <w:tcPr>
        <w:shd w:val="clear" w:color="auto" w:fill="A5D5E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4">
    <w:name w:val="Colorful Shading Accent 6"/>
    <w:basedOn w:val="12"/>
    <w:qFormat/>
    <w:uiPriority w:val="71"/>
    <w:rPr>
      <w:color w:val="000000"/>
    </w:rPr>
    <w:tblPr>
      <w:tblBorders>
        <w:top w:val="single" w:color="4BACC6" w:sz="24" w:space="0"/>
        <w:left w:val="single" w:color="F79646" w:sz="4" w:space="0"/>
        <w:bottom w:val="single" w:color="F79646" w:sz="4" w:space="0"/>
        <w:right w:val="single" w:color="F79646" w:sz="4" w:space="0"/>
        <w:insideH w:val="single" w:color="FFFFFF" w:sz="4" w:space="0"/>
        <w:insideV w:val="single" w:color="FFFFFF" w:sz="4" w:space="0"/>
      </w:tblBorders>
    </w:tblPr>
    <w:tcPr>
      <w:shd w:val="clear" w:color="auto" w:fill="FEF4EC"/>
    </w:tcPr>
    <w:tblStylePr w:type="firstRow">
      <w:rPr>
        <w:b/>
        <w:bCs/>
      </w:rPr>
      <w:tblPr/>
      <w:tcPr>
        <w:tcBorders>
          <w:top w:val="nil"/>
          <w:left w:val="single" w:color="4BACC6" w:sz="24" w:space="0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Row">
      <w:rPr>
        <w:b/>
        <w:bCs/>
        <w:color w:val="FFFFFF"/>
      </w:rPr>
      <w:tblPr/>
      <w:tcPr>
        <w:tcBorders>
          <w:top w:val="single" w:color="FFFFFF" w:sz="6" w:space="0"/>
        </w:tcBorders>
        <w:shd w:val="clear" w:color="auto" w:fill="B65608"/>
      </w:tcPr>
    </w:tblStylePr>
    <w:tblStylePr w:type="fir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single" w:sz="4" w:space="0"/>
          <w:insideV w:val="nil"/>
        </w:tcBorders>
        <w:shd w:val="clear" w:color="auto" w:fill="B65608"/>
      </w:tcPr>
    </w:tblStylePr>
    <w:tblStylePr w:type="lastCol">
      <w:rPr>
        <w:color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/>
      </w:tcPr>
    </w:tblStylePr>
    <w:tblStylePr w:type="band1Vert">
      <w:tblPr/>
      <w:tcPr>
        <w:shd w:val="clear" w:color="auto" w:fill="FBD4B4"/>
      </w:tcPr>
    </w:tblStylePr>
    <w:tblStylePr w:type="band1Horz">
      <w:tblPr/>
      <w:tcPr>
        <w:shd w:val="clear" w:color="auto" w:fill="FBCAA2"/>
      </w:tcPr>
    </w:tblStylePr>
    <w:tblStylePr w:type="neCell">
      <w:rPr>
        <w:color w:val="000000"/>
      </w:rPr>
    </w:tblStylePr>
    <w:tblStylePr w:type="nwCell">
      <w:rPr>
        <w:color w:val="000000"/>
      </w:rPr>
    </w:tblStylePr>
  </w:style>
  <w:style w:type="table" w:styleId="235">
    <w:name w:val="Colorful List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table" w:styleId="236">
    <w:name w:val="Colorful List Accent 1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2F8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styleId="237">
    <w:name w:val="Colorful List Accent 2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8EDED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shd w:val="clear" w:color="auto" w:fill="F2DBDB"/>
      </w:tcPr>
    </w:tblStylePr>
  </w:style>
  <w:style w:type="table" w:styleId="238">
    <w:name w:val="Colorful List Accent 3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5F8EE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664E82"/>
      </w:tcPr>
    </w:tblStylePr>
    <w:tblStylePr w:type="lastRow">
      <w:rPr>
        <w:b/>
        <w:bCs/>
        <w:color w:val="664E82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shd w:val="clear" w:color="auto" w:fill="EAF1DD"/>
      </w:tcPr>
    </w:tblStylePr>
  </w:style>
  <w:style w:type="table" w:styleId="239">
    <w:name w:val="Colorful List Accent 4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2EFF6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7E9C40"/>
      </w:tcPr>
    </w:tblStylePr>
    <w:tblStylePr w:type="lastRow">
      <w:rPr>
        <w:b/>
        <w:bCs/>
        <w:color w:val="7E9C40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/>
      </w:tcPr>
    </w:tblStylePr>
    <w:tblStylePr w:type="band1Horz">
      <w:tblPr/>
      <w:tcPr>
        <w:shd w:val="clear" w:color="auto" w:fill="E5DFEC"/>
      </w:tcPr>
    </w:tblStylePr>
  </w:style>
  <w:style w:type="table" w:styleId="240">
    <w:name w:val="Colorful List Accent 5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EDF6F9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F2730A"/>
      </w:tcPr>
    </w:tblStylePr>
    <w:tblStylePr w:type="lastRow">
      <w:rPr>
        <w:b/>
        <w:bCs/>
        <w:color w:val="F2730A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/>
      </w:tcPr>
    </w:tblStylePr>
    <w:tblStylePr w:type="band1Horz">
      <w:tblPr/>
      <w:tcPr>
        <w:shd w:val="clear" w:color="auto" w:fill="DAEEF3"/>
      </w:tcPr>
    </w:tblStylePr>
  </w:style>
  <w:style w:type="table" w:styleId="241">
    <w:name w:val="Colorful List Accent 6"/>
    <w:basedOn w:val="12"/>
    <w:qFormat/>
    <w:uiPriority w:val="72"/>
    <w:rPr>
      <w:color w:val="000000"/>
    </w:rPr>
    <w:tblPr>
      <w:tblStyleRowBandSize w:val="1"/>
      <w:tblStyleColBandSize w:val="1"/>
    </w:tblPr>
    <w:tcPr>
      <w:shd w:val="clear" w:color="auto" w:fill="FEF4EC"/>
    </w:tcPr>
    <w:tblStylePr w:type="firstRow">
      <w:rPr>
        <w:b/>
        <w:bCs/>
        <w:color w:val="FFFFFF"/>
      </w:rPr>
      <w:tblPr/>
      <w:tcPr>
        <w:tcBorders>
          <w:left w:val="single" w:color="FFFFFF" w:sz="12" w:space="0"/>
        </w:tcBorders>
        <w:shd w:val="clear" w:color="auto" w:fill="348DA5"/>
      </w:tcPr>
    </w:tblStylePr>
    <w:tblStylePr w:type="lastRow">
      <w:rPr>
        <w:b/>
        <w:bCs/>
        <w:color w:val="348DA5"/>
      </w:rPr>
      <w:tblPr/>
      <w:tcPr>
        <w:tcBorders>
          <w:top w:val="single" w:color="000000" w:sz="12" w:space="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/>
      </w:tcPr>
    </w:tblStylePr>
    <w:tblStylePr w:type="band1Horz">
      <w:tblPr/>
      <w:tcPr>
        <w:shd w:val="clear" w:color="auto" w:fill="FDE9D9"/>
      </w:tcPr>
    </w:tblStylePr>
  </w:style>
  <w:style w:type="table" w:styleId="242">
    <w:name w:val="Colorful Grid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CCCCCC"/>
    </w:tcPr>
    <w:tblStylePr w:type="firstRow">
      <w:rPr>
        <w:b/>
        <w:bCs/>
      </w:rPr>
      <w:tblPr/>
      <w:tcPr>
        <w:shd w:val="clear" w:color="auto" w:fill="999999"/>
      </w:tcPr>
    </w:tblStylePr>
    <w:tblStylePr w:type="lastRow">
      <w:rPr>
        <w:b/>
        <w:bCs/>
        <w:color w:val="000000"/>
      </w:rPr>
      <w:tblPr/>
      <w:tcPr>
        <w:shd w:val="clear" w:color="auto" w:fill="999999"/>
      </w:tcPr>
    </w:tblStylePr>
    <w:tblStylePr w:type="firstCol">
      <w:rPr>
        <w:color w:val="FFFFFF"/>
      </w:rPr>
      <w:tblPr/>
      <w:tcPr>
        <w:shd w:val="clear" w:color="auto" w:fill="000000"/>
      </w:tcPr>
    </w:tblStylePr>
    <w:tblStylePr w:type="lastCol">
      <w:rPr>
        <w:color w:val="FFFFFF"/>
      </w:rPr>
      <w:tblPr/>
      <w:tcPr>
        <w:shd w:val="clear" w:color="auto" w:fill="000000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shd w:val="clear" w:color="auto" w:fill="808080"/>
      </w:tcPr>
    </w:tblStylePr>
  </w:style>
  <w:style w:type="table" w:styleId="243">
    <w:name w:val="Colorful Grid Accent 1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styleId="244">
    <w:name w:val="Colorful Grid Accent 2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2DBDB"/>
    </w:tcPr>
    <w:tblStylePr w:type="firstRow">
      <w:rPr>
        <w:b/>
        <w:bCs/>
      </w:rPr>
      <w:tblPr/>
      <w:tcPr>
        <w:shd w:val="clear" w:color="auto" w:fill="E5B8B7"/>
      </w:tcPr>
    </w:tblStylePr>
    <w:tblStylePr w:type="lastRow">
      <w:rPr>
        <w:b/>
        <w:bCs/>
        <w:color w:val="000000"/>
      </w:rPr>
      <w:tblPr/>
      <w:tcPr>
        <w:shd w:val="clear" w:color="auto" w:fill="E5B8B7"/>
      </w:tcPr>
    </w:tblStylePr>
    <w:tblStylePr w:type="firstCol">
      <w:rPr>
        <w:color w:val="FFFFFF"/>
      </w:rPr>
      <w:tblPr/>
      <w:tcPr>
        <w:shd w:val="clear" w:color="auto" w:fill="943634"/>
      </w:tcPr>
    </w:tblStylePr>
    <w:tblStylePr w:type="lastCol">
      <w:rPr>
        <w:color w:val="FFFFFF"/>
      </w:rPr>
      <w:tblPr/>
      <w:tcPr>
        <w:shd w:val="clear" w:color="auto" w:fill="943634"/>
      </w:tcPr>
    </w:tblStylePr>
    <w:tblStylePr w:type="band1Vert">
      <w:tblPr/>
      <w:tcPr>
        <w:shd w:val="clear" w:color="auto" w:fill="DFA7A6"/>
      </w:tcPr>
    </w:tblStylePr>
    <w:tblStylePr w:type="band1Horz">
      <w:tblPr/>
      <w:tcPr>
        <w:shd w:val="clear" w:color="auto" w:fill="DFA7A6"/>
      </w:tcPr>
    </w:tblStylePr>
  </w:style>
  <w:style w:type="table" w:styleId="245">
    <w:name w:val="Colorful Grid Accent 3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AF1DD"/>
    </w:tcPr>
    <w:tblStylePr w:type="firstRow">
      <w:rPr>
        <w:b/>
        <w:bCs/>
      </w:rPr>
      <w:tblPr/>
      <w:tcPr>
        <w:shd w:val="clear" w:color="auto" w:fill="D6E3BC"/>
      </w:tcPr>
    </w:tblStylePr>
    <w:tblStylePr w:type="lastRow">
      <w:rPr>
        <w:b/>
        <w:bCs/>
        <w:color w:val="000000"/>
      </w:rPr>
      <w:tblPr/>
      <w:tcPr>
        <w:shd w:val="clear" w:color="auto" w:fill="D6E3BC"/>
      </w:tcPr>
    </w:tblStylePr>
    <w:tblStylePr w:type="firstCol">
      <w:rPr>
        <w:color w:val="FFFFFF"/>
      </w:rPr>
      <w:tblPr/>
      <w:tcPr>
        <w:shd w:val="clear" w:color="auto" w:fill="76923C"/>
      </w:tcPr>
    </w:tblStylePr>
    <w:tblStylePr w:type="lastCol">
      <w:rPr>
        <w:color w:val="FFFFFF"/>
      </w:rPr>
      <w:tblPr/>
      <w:tcPr>
        <w:shd w:val="clear" w:color="auto" w:fill="76923C"/>
      </w:tcPr>
    </w:tblStylePr>
    <w:tblStylePr w:type="band1Vert">
      <w:tblPr/>
      <w:tcPr>
        <w:shd w:val="clear" w:color="auto" w:fill="CDDDAC"/>
      </w:tcPr>
    </w:tblStylePr>
    <w:tblStylePr w:type="band1Horz">
      <w:tblPr/>
      <w:tcPr>
        <w:shd w:val="clear" w:color="auto" w:fill="CDDDAC"/>
      </w:tcPr>
    </w:tblStylePr>
  </w:style>
  <w:style w:type="table" w:styleId="246">
    <w:name w:val="Colorful Grid Accent 4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E5DFEC"/>
    </w:tcPr>
    <w:tblStylePr w:type="firstRow">
      <w:rPr>
        <w:b/>
        <w:bCs/>
      </w:rPr>
      <w:tblPr/>
      <w:tcPr>
        <w:shd w:val="clear" w:color="auto" w:fill="CCC0D9"/>
      </w:tcPr>
    </w:tblStylePr>
    <w:tblStylePr w:type="lastRow">
      <w:rPr>
        <w:b/>
        <w:bCs/>
        <w:color w:val="000000"/>
      </w:rPr>
      <w:tblPr/>
      <w:tcPr>
        <w:shd w:val="clear" w:color="auto" w:fill="CCC0D9"/>
      </w:tcPr>
    </w:tblStylePr>
    <w:tblStylePr w:type="firstCol">
      <w:rPr>
        <w:color w:val="FFFFFF"/>
      </w:rPr>
      <w:tblPr/>
      <w:tcPr>
        <w:shd w:val="clear" w:color="auto" w:fill="5F497A"/>
      </w:tcPr>
    </w:tblStylePr>
    <w:tblStylePr w:type="lastCol">
      <w:rPr>
        <w:color w:val="FFFFFF"/>
      </w:rPr>
      <w:tblPr/>
      <w:tcPr>
        <w:shd w:val="clear" w:color="auto" w:fill="5F497A"/>
      </w:tcPr>
    </w:tblStylePr>
    <w:tblStylePr w:type="band1Vert">
      <w:tblPr/>
      <w:tcPr>
        <w:shd w:val="clear" w:color="auto" w:fill="BFB1D0"/>
      </w:tcPr>
    </w:tblStylePr>
    <w:tblStylePr w:type="band1Horz">
      <w:tblPr/>
      <w:tcPr>
        <w:shd w:val="clear" w:color="auto" w:fill="BFB1D0"/>
      </w:tcPr>
    </w:tblStylePr>
  </w:style>
  <w:style w:type="table" w:styleId="247">
    <w:name w:val="Colorful Grid Accent 5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DAEEF3"/>
    </w:tcPr>
    <w:tblStylePr w:type="firstRow">
      <w:rPr>
        <w:b/>
        <w:bCs/>
      </w:rPr>
      <w:tblPr/>
      <w:tcPr>
        <w:shd w:val="clear" w:color="auto" w:fill="B6DDE8"/>
      </w:tcPr>
    </w:tblStylePr>
    <w:tblStylePr w:type="lastRow">
      <w:rPr>
        <w:b/>
        <w:bCs/>
        <w:color w:val="000000"/>
      </w:rPr>
      <w:tblPr/>
      <w:tcPr>
        <w:shd w:val="clear" w:color="auto" w:fill="B6DDE8"/>
      </w:tcPr>
    </w:tblStylePr>
    <w:tblStylePr w:type="firstCol">
      <w:rPr>
        <w:color w:val="FFFFFF"/>
      </w:rPr>
      <w:tblPr/>
      <w:tcPr>
        <w:shd w:val="clear" w:color="auto" w:fill="31849B"/>
      </w:tcPr>
    </w:tblStylePr>
    <w:tblStylePr w:type="lastCol">
      <w:rPr>
        <w:color w:val="FFFFFF"/>
      </w:rPr>
      <w:tblPr/>
      <w:tcPr>
        <w:shd w:val="clear" w:color="auto" w:fill="31849B"/>
      </w:tcPr>
    </w:tblStylePr>
    <w:tblStylePr w:type="band1Vert">
      <w:tblPr/>
      <w:tcPr>
        <w:shd w:val="clear" w:color="auto" w:fill="A5D5E2"/>
      </w:tcPr>
    </w:tblStylePr>
    <w:tblStylePr w:type="band1Horz">
      <w:tblPr/>
      <w:tcPr>
        <w:shd w:val="clear" w:color="auto" w:fill="A5D5E2"/>
      </w:tcPr>
    </w:tblStylePr>
  </w:style>
  <w:style w:type="table" w:styleId="248">
    <w:name w:val="Colorful Grid Accent 6"/>
    <w:basedOn w:val="12"/>
    <w:qFormat/>
    <w:uiPriority w:val="73"/>
    <w:rPr>
      <w:color w:val="000000"/>
    </w:rPr>
    <w:tblPr>
      <w:tblBorders>
        <w:insideH w:val="single" w:color="FFFFFF" w:sz="4" w:space="0"/>
      </w:tblBorders>
    </w:tblPr>
    <w:tcPr>
      <w:shd w:val="clear" w:color="auto" w:fill="FDE9D9"/>
    </w:tcPr>
    <w:tblStylePr w:type="firstRow">
      <w:rPr>
        <w:b/>
        <w:bCs/>
      </w:rPr>
      <w:tblPr/>
      <w:tcPr>
        <w:shd w:val="clear" w:color="auto" w:fill="FBD4B4"/>
      </w:tcPr>
    </w:tblStylePr>
    <w:tblStylePr w:type="lastRow">
      <w:rPr>
        <w:b/>
        <w:bCs/>
        <w:color w:val="000000"/>
      </w:rPr>
      <w:tblPr/>
      <w:tcPr>
        <w:shd w:val="clear" w:color="auto" w:fill="FBD4B4"/>
      </w:tcPr>
    </w:tblStylePr>
    <w:tblStylePr w:type="firstCol">
      <w:rPr>
        <w:color w:val="FFFFFF"/>
      </w:rPr>
      <w:tblPr/>
      <w:tcPr>
        <w:shd w:val="clear" w:color="auto" w:fill="E36C0A"/>
      </w:tcPr>
    </w:tblStylePr>
    <w:tblStylePr w:type="lastCol">
      <w:rPr>
        <w:color w:val="FFFFFF"/>
      </w:rPr>
      <w:tblPr/>
      <w:tcPr>
        <w:shd w:val="clear" w:color="auto" w:fill="E36C0A"/>
      </w:tcPr>
    </w:tblStylePr>
    <w:tblStylePr w:type="band1Vert">
      <w:tblPr/>
      <w:tcPr>
        <w:shd w:val="clear" w:color="auto" w:fill="FBCAA2"/>
      </w:tcPr>
    </w:tblStylePr>
    <w:tblStylePr w:type="band1Horz">
      <w:tblPr/>
      <w:tcPr>
        <w:shd w:val="clear" w:color="auto" w:fill="FBCAA2"/>
      </w:tcPr>
    </w:tblStylePr>
  </w:style>
  <w:style w:type="character" w:customStyle="1" w:styleId="249">
    <w:name w:val="Heading 2 Char"/>
    <w:basedOn w:val="11"/>
    <w:link w:val="3"/>
    <w:semiHidden/>
    <w:uiPriority w:val="9"/>
    <w:rPr>
      <w:rFonts w:ascii="Times New Roman" w:hAnsi="Times New Roman" w:eastAsiaTheme="majorEastAsia" w:cstheme="majorBidi"/>
      <w:color w:val="2E54A1" w:themeColor="accent1" w:themeShade="BF"/>
      <w:kern w:val="2"/>
      <w:sz w:val="28"/>
      <w:szCs w:val="32"/>
      <w:lang w:eastAsia="en-US"/>
      <w14:ligatures w14:val="standardContextual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Office_12.1.0.25242_F1E327BC-269C-435d-A152-05C5408002CA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2026-04-20T14:32:00Z</dcterms:created>
  <dc:creator>Hoa Cao Thị</dc:creator>
  <cp:lastModifiedBy>Hoa Cao Thị</cp:lastModifiedBy>
  <dcterms:modified xsi:type="dcterms:W3CDTF">2026-04-20T15:38:23Z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1033-12.1.0.25242</vt:lpwstr>
  </property>
  <property fmtid="{D5CDD505-2E9C-101B-9397-08002B2CF9AE}" pid="3" name="ICV">
    <vt:lpwstr>5818CDA9857E40FA87C1F19649C2027B_11</vt:lpwstr>
  </property>
  <property fmtid="{D5CDD505-2E9C-101B-9397-08002B2CF9AE}" pid="4" name="KSOTemplateDocerSaveRecord">
    <vt:lpwstr>eyJoZGlkIjoiNWM1ZDI4OGQxNzlkNjk5YmZhYTAyMDYyNWE1NjA0NTMiLCJ1c2VySWQiOiIxMzkyMzAzNTY1NjQxIn0=</vt:lpwstr>
  </property>
</Properties>
</file>